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35305" w14:textId="15B0C391" w:rsidR="00345498" w:rsidRDefault="00330527" w:rsidP="00330527">
      <w:pPr>
        <w:jc w:val="center"/>
      </w:pPr>
      <w:r>
        <w:rPr>
          <w:b/>
        </w:rPr>
        <w:t xml:space="preserve">                                                                                                                                                  </w:t>
      </w:r>
      <w:r w:rsidR="003664C0">
        <w:rPr>
          <w:b/>
        </w:rPr>
        <w:t>Appendix 1</w:t>
      </w:r>
      <w:r w:rsidR="003664C0">
        <w:rPr>
          <w:b/>
        </w:rPr>
        <w:br/>
        <w:t>TECHNICAL SPECIFICATION</w:t>
      </w:r>
      <w:r w:rsidR="003664C0">
        <w:rPr>
          <w:b/>
        </w:rPr>
        <w:br/>
      </w:r>
      <w:r w:rsidR="002E4493" w:rsidRPr="002A2D10">
        <w:rPr>
          <w:rFonts w:ascii="Times New Roman" w:hAnsi="Times New Roman" w:cs="Times New Roman"/>
          <w:b/>
          <w:bCs/>
          <w:sz w:val="24"/>
          <w:szCs w:val="24"/>
        </w:rPr>
        <w:t xml:space="preserve">Technical </w:t>
      </w:r>
      <w:r w:rsidR="002E4493">
        <w:rPr>
          <w:rFonts w:ascii="Times New Roman" w:hAnsi="Times New Roman" w:cs="Times New Roman"/>
          <w:b/>
          <w:bCs/>
          <w:sz w:val="24"/>
          <w:szCs w:val="24"/>
        </w:rPr>
        <w:t>c</w:t>
      </w:r>
      <w:r w:rsidR="002E4493" w:rsidRPr="002A2D10">
        <w:rPr>
          <w:rFonts w:ascii="Times New Roman" w:hAnsi="Times New Roman" w:cs="Times New Roman"/>
          <w:b/>
          <w:bCs/>
          <w:sz w:val="24"/>
          <w:szCs w:val="24"/>
        </w:rPr>
        <w:t xml:space="preserve">ondition </w:t>
      </w:r>
      <w:r w:rsidR="002E4493">
        <w:rPr>
          <w:rFonts w:ascii="Times New Roman" w:hAnsi="Times New Roman" w:cs="Times New Roman"/>
          <w:b/>
          <w:bCs/>
          <w:sz w:val="24"/>
          <w:szCs w:val="24"/>
        </w:rPr>
        <w:t>a</w:t>
      </w:r>
      <w:r w:rsidR="002E4493" w:rsidRPr="002A2D10">
        <w:rPr>
          <w:rFonts w:ascii="Times New Roman" w:hAnsi="Times New Roman" w:cs="Times New Roman"/>
          <w:b/>
          <w:bCs/>
          <w:sz w:val="24"/>
          <w:szCs w:val="24"/>
        </w:rPr>
        <w:t xml:space="preserve">ssessment and </w:t>
      </w:r>
      <w:r w:rsidR="002E4493" w:rsidRPr="00C94CBC">
        <w:rPr>
          <w:rFonts w:ascii="Times New Roman" w:hAnsi="Times New Roman" w:cs="Times New Roman"/>
          <w:b/>
          <w:bCs/>
          <w:sz w:val="24"/>
          <w:szCs w:val="24"/>
        </w:rPr>
        <w:t>refurbishment</w:t>
      </w:r>
      <w:r w:rsidR="002E4493" w:rsidRPr="002A2D10">
        <w:rPr>
          <w:rFonts w:ascii="Times New Roman" w:hAnsi="Times New Roman" w:cs="Times New Roman"/>
          <w:b/>
          <w:bCs/>
          <w:sz w:val="24"/>
          <w:szCs w:val="24"/>
        </w:rPr>
        <w:t xml:space="preserve"> </w:t>
      </w:r>
      <w:r w:rsidR="002E4493">
        <w:rPr>
          <w:rFonts w:ascii="Times New Roman" w:hAnsi="Times New Roman" w:cs="Times New Roman"/>
          <w:b/>
          <w:bCs/>
          <w:sz w:val="24"/>
          <w:szCs w:val="24"/>
        </w:rPr>
        <w:t>r</w:t>
      </w:r>
      <w:r w:rsidR="002E4493" w:rsidRPr="002A2D10">
        <w:rPr>
          <w:rFonts w:ascii="Times New Roman" w:hAnsi="Times New Roman" w:cs="Times New Roman"/>
          <w:b/>
          <w:bCs/>
          <w:sz w:val="24"/>
          <w:szCs w:val="24"/>
        </w:rPr>
        <w:t xml:space="preserve">epair of </w:t>
      </w:r>
      <w:r w:rsidR="002E4493">
        <w:rPr>
          <w:rFonts w:ascii="Times New Roman" w:hAnsi="Times New Roman" w:cs="Times New Roman"/>
          <w:b/>
          <w:bCs/>
          <w:sz w:val="24"/>
          <w:szCs w:val="24"/>
        </w:rPr>
        <w:t>d</w:t>
      </w:r>
      <w:r w:rsidR="002E4493" w:rsidRPr="002A2D10">
        <w:rPr>
          <w:rFonts w:ascii="Times New Roman" w:hAnsi="Times New Roman" w:cs="Times New Roman"/>
          <w:b/>
          <w:bCs/>
          <w:sz w:val="24"/>
          <w:szCs w:val="24"/>
        </w:rPr>
        <w:t xml:space="preserve">amaged Škoda 15T RIGA </w:t>
      </w:r>
      <w:r w:rsidR="002E4493">
        <w:rPr>
          <w:rFonts w:ascii="Times New Roman" w:hAnsi="Times New Roman" w:cs="Times New Roman"/>
          <w:b/>
          <w:bCs/>
          <w:sz w:val="24"/>
          <w:szCs w:val="24"/>
        </w:rPr>
        <w:t>t</w:t>
      </w:r>
      <w:r w:rsidR="002E4493" w:rsidRPr="002A2D10">
        <w:rPr>
          <w:rFonts w:ascii="Times New Roman" w:hAnsi="Times New Roman" w:cs="Times New Roman"/>
          <w:b/>
          <w:bCs/>
          <w:sz w:val="24"/>
          <w:szCs w:val="24"/>
        </w:rPr>
        <w:t>ram wheelset (bogie)</w:t>
      </w:r>
      <w:r w:rsidR="002E4493">
        <w:rPr>
          <w:rFonts w:ascii="Times New Roman" w:hAnsi="Times New Roman" w:cs="Times New Roman"/>
          <w:b/>
          <w:bCs/>
          <w:sz w:val="24"/>
          <w:szCs w:val="24"/>
        </w:rPr>
        <w:t xml:space="preserve"> </w:t>
      </w:r>
    </w:p>
    <w:p w14:paraId="7EE4A621" w14:textId="77777777" w:rsidR="00345498" w:rsidRPr="006B578D" w:rsidRDefault="003664C0">
      <w:pPr>
        <w:pStyle w:val="Heading1"/>
        <w:rPr>
          <w:rFonts w:ascii="Calibri" w:eastAsia="Times New Roman" w:hAnsi="Calibri" w:cs="Times New Roman"/>
          <w:bCs w:val="0"/>
          <w:color w:val="auto"/>
          <w:sz w:val="32"/>
          <w:szCs w:val="32"/>
          <w:lang w:val="lv-LV" w:eastAsia="lv-LV"/>
        </w:rPr>
      </w:pPr>
      <w:r w:rsidRPr="006B578D">
        <w:rPr>
          <w:rFonts w:ascii="Calibri" w:eastAsia="Times New Roman" w:hAnsi="Calibri" w:cs="Times New Roman"/>
          <w:bCs w:val="0"/>
          <w:color w:val="auto"/>
          <w:sz w:val="32"/>
          <w:szCs w:val="32"/>
          <w:lang w:val="lv-LV" w:eastAsia="lv-LV"/>
        </w:rPr>
        <w:t xml:space="preserve">1. </w:t>
      </w:r>
      <w:proofErr w:type="spellStart"/>
      <w:r w:rsidRPr="006B578D">
        <w:rPr>
          <w:rFonts w:ascii="Calibri" w:eastAsia="Times New Roman" w:hAnsi="Calibri" w:cs="Times New Roman"/>
          <w:bCs w:val="0"/>
          <w:color w:val="auto"/>
          <w:sz w:val="32"/>
          <w:szCs w:val="32"/>
          <w:lang w:val="lv-LV" w:eastAsia="lv-LV"/>
        </w:rPr>
        <w:t>General</w:t>
      </w:r>
      <w:proofErr w:type="spellEnd"/>
      <w:r w:rsidRPr="006B578D">
        <w:rPr>
          <w:rFonts w:ascii="Calibri" w:eastAsia="Times New Roman" w:hAnsi="Calibri" w:cs="Times New Roman"/>
          <w:bCs w:val="0"/>
          <w:color w:val="auto"/>
          <w:sz w:val="32"/>
          <w:szCs w:val="32"/>
          <w:lang w:val="lv-LV" w:eastAsia="lv-LV"/>
        </w:rPr>
        <w:t xml:space="preserve"> </w:t>
      </w:r>
      <w:proofErr w:type="spellStart"/>
      <w:r w:rsidRPr="006B578D">
        <w:rPr>
          <w:rFonts w:ascii="Calibri" w:eastAsia="Times New Roman" w:hAnsi="Calibri" w:cs="Times New Roman"/>
          <w:bCs w:val="0"/>
          <w:color w:val="auto"/>
          <w:sz w:val="32"/>
          <w:szCs w:val="32"/>
          <w:lang w:val="lv-LV" w:eastAsia="lv-LV"/>
        </w:rPr>
        <w:t>Information</w:t>
      </w:r>
      <w:proofErr w:type="spellEnd"/>
      <w:r w:rsidRPr="006B578D">
        <w:rPr>
          <w:rFonts w:ascii="Calibri" w:eastAsia="Times New Roman" w:hAnsi="Calibri" w:cs="Times New Roman"/>
          <w:bCs w:val="0"/>
          <w:color w:val="auto"/>
          <w:sz w:val="32"/>
          <w:szCs w:val="32"/>
          <w:lang w:val="lv-LV" w:eastAsia="lv-LV"/>
        </w:rPr>
        <w:t xml:space="preserve"> </w:t>
      </w:r>
      <w:proofErr w:type="spellStart"/>
      <w:r w:rsidRPr="006B578D">
        <w:rPr>
          <w:rFonts w:ascii="Calibri" w:eastAsia="Times New Roman" w:hAnsi="Calibri" w:cs="Times New Roman"/>
          <w:bCs w:val="0"/>
          <w:color w:val="auto"/>
          <w:sz w:val="32"/>
          <w:szCs w:val="32"/>
          <w:lang w:val="lv-LV" w:eastAsia="lv-LV"/>
        </w:rPr>
        <w:t>and</w:t>
      </w:r>
      <w:proofErr w:type="spellEnd"/>
      <w:r w:rsidRPr="006B578D">
        <w:rPr>
          <w:rFonts w:ascii="Calibri" w:eastAsia="Times New Roman" w:hAnsi="Calibri" w:cs="Times New Roman"/>
          <w:bCs w:val="0"/>
          <w:color w:val="auto"/>
          <w:sz w:val="32"/>
          <w:szCs w:val="32"/>
          <w:lang w:val="lv-LV" w:eastAsia="lv-LV"/>
        </w:rPr>
        <w:t xml:space="preserve"> </w:t>
      </w:r>
      <w:proofErr w:type="spellStart"/>
      <w:r w:rsidRPr="006B578D">
        <w:rPr>
          <w:rFonts w:ascii="Calibri" w:eastAsia="Times New Roman" w:hAnsi="Calibri" w:cs="Times New Roman"/>
          <w:bCs w:val="0"/>
          <w:color w:val="auto"/>
          <w:sz w:val="32"/>
          <w:szCs w:val="32"/>
          <w:lang w:val="lv-LV" w:eastAsia="lv-LV"/>
        </w:rPr>
        <w:t>Purpose</w:t>
      </w:r>
      <w:proofErr w:type="spellEnd"/>
    </w:p>
    <w:p w14:paraId="24C62C7D" w14:textId="77777777" w:rsidR="00345498" w:rsidRDefault="003664C0">
      <w:r>
        <w:t>To ensure continuous and safe operation of Skoda 15T RIGA trams (hereinafter referred to as the Tram), it is necessary to assess the technical condition of wheelset (bogie) frames and perform refurbishment repairs (hereinafter also referred to as refurbishment).</w:t>
      </w:r>
    </w:p>
    <w:p w14:paraId="61A56B7C" w14:textId="77777777" w:rsidR="00345498" w:rsidRPr="006B578D" w:rsidRDefault="003664C0">
      <w:pPr>
        <w:pStyle w:val="Heading2"/>
        <w:rPr>
          <w:rFonts w:ascii="Calibri" w:eastAsia="Times New Roman" w:hAnsi="Calibri" w:cs="Times New Roman"/>
          <w:bCs w:val="0"/>
          <w:color w:val="auto"/>
          <w:lang w:val="lv-LV" w:eastAsia="lv-LV"/>
        </w:rPr>
      </w:pPr>
      <w:r w:rsidRPr="006B578D">
        <w:rPr>
          <w:rFonts w:ascii="Calibri" w:eastAsia="Times New Roman" w:hAnsi="Calibri" w:cs="Times New Roman"/>
          <w:bCs w:val="0"/>
          <w:color w:val="auto"/>
          <w:lang w:val="lv-LV" w:eastAsia="lv-LV"/>
        </w:rPr>
        <w:t xml:space="preserve">1.1. </w:t>
      </w:r>
      <w:proofErr w:type="spellStart"/>
      <w:r w:rsidRPr="006B578D">
        <w:rPr>
          <w:rFonts w:ascii="Calibri" w:eastAsia="Times New Roman" w:hAnsi="Calibri" w:cs="Times New Roman"/>
          <w:bCs w:val="0"/>
          <w:color w:val="auto"/>
          <w:lang w:val="lv-LV" w:eastAsia="lv-LV"/>
        </w:rPr>
        <w:t>Subject</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Matter</w:t>
      </w:r>
      <w:proofErr w:type="spellEnd"/>
    </w:p>
    <w:tbl>
      <w:tblPr>
        <w:tblStyle w:val="TableGrid"/>
        <w:tblW w:w="0" w:type="auto"/>
        <w:tblLook w:val="04A0" w:firstRow="1" w:lastRow="0" w:firstColumn="1" w:lastColumn="0" w:noHBand="0" w:noVBand="1"/>
      </w:tblPr>
      <w:tblGrid>
        <w:gridCol w:w="988"/>
        <w:gridCol w:w="3326"/>
        <w:gridCol w:w="2158"/>
        <w:gridCol w:w="2158"/>
      </w:tblGrid>
      <w:tr w:rsidR="00345498" w:rsidRPr="00330527" w14:paraId="4A7AB468" w14:textId="77777777" w:rsidTr="00E15433">
        <w:tc>
          <w:tcPr>
            <w:tcW w:w="988" w:type="dxa"/>
            <w:shd w:val="clear" w:color="auto" w:fill="4F81BD" w:themeFill="accent1"/>
          </w:tcPr>
          <w:p w14:paraId="2219571B" w14:textId="77777777" w:rsidR="00345498" w:rsidRPr="00330527" w:rsidRDefault="003664C0">
            <w:pPr>
              <w:rPr>
                <w:color w:val="FFFFFF" w:themeColor="background1"/>
              </w:rPr>
            </w:pPr>
            <w:r w:rsidRPr="00330527">
              <w:rPr>
                <w:color w:val="FFFFFF" w:themeColor="background1"/>
              </w:rPr>
              <w:t>No.</w:t>
            </w:r>
          </w:p>
        </w:tc>
        <w:tc>
          <w:tcPr>
            <w:tcW w:w="3326" w:type="dxa"/>
            <w:shd w:val="clear" w:color="auto" w:fill="4F81BD" w:themeFill="accent1"/>
          </w:tcPr>
          <w:p w14:paraId="412F5F3B" w14:textId="77777777" w:rsidR="00345498" w:rsidRPr="00330527" w:rsidRDefault="003664C0">
            <w:pPr>
              <w:rPr>
                <w:color w:val="FFFFFF" w:themeColor="background1"/>
              </w:rPr>
            </w:pPr>
            <w:r w:rsidRPr="00330527">
              <w:rPr>
                <w:color w:val="FFFFFF" w:themeColor="background1"/>
              </w:rPr>
              <w:t>Description</w:t>
            </w:r>
          </w:p>
        </w:tc>
        <w:tc>
          <w:tcPr>
            <w:tcW w:w="2158" w:type="dxa"/>
            <w:shd w:val="clear" w:color="auto" w:fill="4F81BD" w:themeFill="accent1"/>
          </w:tcPr>
          <w:p w14:paraId="51652BA8" w14:textId="77777777" w:rsidR="00345498" w:rsidRPr="00330527" w:rsidRDefault="003664C0">
            <w:pPr>
              <w:rPr>
                <w:color w:val="FFFFFF" w:themeColor="background1"/>
              </w:rPr>
            </w:pPr>
            <w:r w:rsidRPr="00330527">
              <w:rPr>
                <w:color w:val="FFFFFF" w:themeColor="background1"/>
              </w:rPr>
              <w:t>Catalogue Number</w:t>
            </w:r>
          </w:p>
        </w:tc>
        <w:tc>
          <w:tcPr>
            <w:tcW w:w="2158" w:type="dxa"/>
            <w:shd w:val="clear" w:color="auto" w:fill="4F81BD" w:themeFill="accent1"/>
          </w:tcPr>
          <w:p w14:paraId="3148A1FA" w14:textId="77777777" w:rsidR="00345498" w:rsidRPr="00330527" w:rsidRDefault="003664C0">
            <w:pPr>
              <w:rPr>
                <w:color w:val="FFFFFF" w:themeColor="background1"/>
              </w:rPr>
            </w:pPr>
            <w:r w:rsidRPr="00330527">
              <w:rPr>
                <w:color w:val="FFFFFF" w:themeColor="background1"/>
              </w:rPr>
              <w:t>RS Nomenclature Number</w:t>
            </w:r>
          </w:p>
        </w:tc>
      </w:tr>
      <w:tr w:rsidR="00345498" w14:paraId="635462FD" w14:textId="77777777" w:rsidTr="00330527">
        <w:tc>
          <w:tcPr>
            <w:tcW w:w="988" w:type="dxa"/>
          </w:tcPr>
          <w:p w14:paraId="6067E9A6" w14:textId="77777777" w:rsidR="00345498" w:rsidRDefault="003664C0">
            <w:r>
              <w:t>1.</w:t>
            </w:r>
          </w:p>
        </w:tc>
        <w:tc>
          <w:tcPr>
            <w:tcW w:w="3326" w:type="dxa"/>
          </w:tcPr>
          <w:p w14:paraId="0D7B666A" w14:textId="77777777" w:rsidR="00345498" w:rsidRDefault="003664C0">
            <w:r>
              <w:t>Wheelset (bogie) frame</w:t>
            </w:r>
          </w:p>
        </w:tc>
        <w:tc>
          <w:tcPr>
            <w:tcW w:w="2158" w:type="dxa"/>
          </w:tcPr>
          <w:p w14:paraId="5214B391" w14:textId="77777777" w:rsidR="00345498" w:rsidRDefault="003664C0">
            <w:r>
              <w:t>DO535327</w:t>
            </w:r>
          </w:p>
        </w:tc>
        <w:tc>
          <w:tcPr>
            <w:tcW w:w="2158" w:type="dxa"/>
          </w:tcPr>
          <w:p w14:paraId="7F39B151" w14:textId="77777777" w:rsidR="00345498" w:rsidRDefault="003664C0">
            <w:r>
              <w:t>0915020002</w:t>
            </w:r>
          </w:p>
        </w:tc>
      </w:tr>
    </w:tbl>
    <w:p w14:paraId="376679C6" w14:textId="77777777" w:rsidR="00345498" w:rsidRDefault="003664C0">
      <w:r>
        <w:t>Technical parameters of the wheelset (bogie) frame:</w:t>
      </w:r>
    </w:p>
    <w:tbl>
      <w:tblPr>
        <w:tblStyle w:val="TableGrid"/>
        <w:tblW w:w="0" w:type="auto"/>
        <w:tblLook w:val="04A0" w:firstRow="1" w:lastRow="0" w:firstColumn="1" w:lastColumn="0" w:noHBand="0" w:noVBand="1"/>
      </w:tblPr>
      <w:tblGrid>
        <w:gridCol w:w="4316"/>
        <w:gridCol w:w="4314"/>
      </w:tblGrid>
      <w:tr w:rsidR="00345498" w14:paraId="7B283C42" w14:textId="77777777">
        <w:tc>
          <w:tcPr>
            <w:tcW w:w="4320" w:type="dxa"/>
          </w:tcPr>
          <w:p w14:paraId="715A700D" w14:textId="77777777" w:rsidR="00345498" w:rsidRDefault="003664C0">
            <w:r>
              <w:t>Parameter</w:t>
            </w:r>
          </w:p>
        </w:tc>
        <w:tc>
          <w:tcPr>
            <w:tcW w:w="4320" w:type="dxa"/>
          </w:tcPr>
          <w:p w14:paraId="35899BBC" w14:textId="77777777" w:rsidR="00345498" w:rsidRDefault="003664C0">
            <w:r>
              <w:t>Value</w:t>
            </w:r>
          </w:p>
        </w:tc>
      </w:tr>
      <w:tr w:rsidR="00345498" w14:paraId="4960F9B5" w14:textId="77777777">
        <w:tc>
          <w:tcPr>
            <w:tcW w:w="4320" w:type="dxa"/>
          </w:tcPr>
          <w:p w14:paraId="519C9C52" w14:textId="77777777" w:rsidR="00345498" w:rsidRDefault="003664C0">
            <w:r>
              <w:t>Manufacturer</w:t>
            </w:r>
          </w:p>
        </w:tc>
        <w:tc>
          <w:tcPr>
            <w:tcW w:w="4320" w:type="dxa"/>
          </w:tcPr>
          <w:p w14:paraId="0025E8CF" w14:textId="77777777" w:rsidR="00345498" w:rsidRDefault="003664C0">
            <w:r>
              <w:t xml:space="preserve">SKD TRADE, </w:t>
            </w:r>
            <w:proofErr w:type="spellStart"/>
            <w:r>
              <w:t>a.s.</w:t>
            </w:r>
            <w:proofErr w:type="spellEnd"/>
          </w:p>
        </w:tc>
      </w:tr>
      <w:tr w:rsidR="00345498" w14:paraId="079F2B4C" w14:textId="77777777">
        <w:tc>
          <w:tcPr>
            <w:tcW w:w="4320" w:type="dxa"/>
          </w:tcPr>
          <w:p w14:paraId="28586A8D" w14:textId="77777777" w:rsidR="00345498" w:rsidRDefault="003664C0">
            <w:r>
              <w:t>Dimensions (length/width/height)</w:t>
            </w:r>
          </w:p>
        </w:tc>
        <w:tc>
          <w:tcPr>
            <w:tcW w:w="4320" w:type="dxa"/>
          </w:tcPr>
          <w:p w14:paraId="62FC6442" w14:textId="77777777" w:rsidR="00345498" w:rsidRDefault="003664C0">
            <w:r>
              <w:t>1713 mm / 910 mm / 450 mm</w:t>
            </w:r>
          </w:p>
        </w:tc>
      </w:tr>
      <w:tr w:rsidR="00345498" w14:paraId="1ED161A0" w14:textId="77777777">
        <w:tc>
          <w:tcPr>
            <w:tcW w:w="4320" w:type="dxa"/>
          </w:tcPr>
          <w:p w14:paraId="004CA4A2" w14:textId="77777777" w:rsidR="00345498" w:rsidRDefault="003664C0">
            <w:r>
              <w:t>Base material</w:t>
            </w:r>
          </w:p>
        </w:tc>
        <w:tc>
          <w:tcPr>
            <w:tcW w:w="4320" w:type="dxa"/>
          </w:tcPr>
          <w:p w14:paraId="175479CD" w14:textId="77777777" w:rsidR="00345498" w:rsidRDefault="003664C0">
            <w:r>
              <w:t>S355NL (GS20Mn6N)</w:t>
            </w:r>
          </w:p>
        </w:tc>
      </w:tr>
      <w:tr w:rsidR="00345498" w14:paraId="073852AD" w14:textId="77777777">
        <w:tc>
          <w:tcPr>
            <w:tcW w:w="4320" w:type="dxa"/>
          </w:tcPr>
          <w:p w14:paraId="619B0927" w14:textId="77777777" w:rsidR="00345498" w:rsidRDefault="003664C0">
            <w:r>
              <w:t>Weight</w:t>
            </w:r>
          </w:p>
        </w:tc>
        <w:tc>
          <w:tcPr>
            <w:tcW w:w="4320" w:type="dxa"/>
          </w:tcPr>
          <w:p w14:paraId="13BAFAE8" w14:textId="77777777" w:rsidR="00345498" w:rsidRDefault="003664C0">
            <w:r>
              <w:t>370 kg</w:t>
            </w:r>
          </w:p>
        </w:tc>
      </w:tr>
      <w:tr w:rsidR="00345498" w14:paraId="5F458484" w14:textId="77777777">
        <w:tc>
          <w:tcPr>
            <w:tcW w:w="4320" w:type="dxa"/>
          </w:tcPr>
          <w:p w14:paraId="16C879C3" w14:textId="77777777" w:rsidR="00345498" w:rsidRDefault="003664C0">
            <w:r>
              <w:t>Maximum axle load</w:t>
            </w:r>
          </w:p>
        </w:tc>
        <w:tc>
          <w:tcPr>
            <w:tcW w:w="4320" w:type="dxa"/>
          </w:tcPr>
          <w:p w14:paraId="23F3E92F" w14:textId="77777777" w:rsidR="00345498" w:rsidRDefault="003664C0">
            <w:r>
              <w:t xml:space="preserve">110 </w:t>
            </w:r>
            <w:proofErr w:type="spellStart"/>
            <w:r>
              <w:t>kN</w:t>
            </w:r>
            <w:proofErr w:type="spellEnd"/>
          </w:p>
        </w:tc>
      </w:tr>
      <w:tr w:rsidR="00345498" w14:paraId="3CAF2E92" w14:textId="77777777">
        <w:tc>
          <w:tcPr>
            <w:tcW w:w="4320" w:type="dxa"/>
          </w:tcPr>
          <w:p w14:paraId="08F9B0FF" w14:textId="77777777" w:rsidR="00345498" w:rsidRDefault="003664C0">
            <w:r>
              <w:t>Magnetic testing interval</w:t>
            </w:r>
          </w:p>
        </w:tc>
        <w:tc>
          <w:tcPr>
            <w:tcW w:w="4320" w:type="dxa"/>
          </w:tcPr>
          <w:p w14:paraId="6E07CF78" w14:textId="77777777" w:rsidR="00345498" w:rsidRDefault="003664C0">
            <w:r>
              <w:t>600,000 km or 10 years</w:t>
            </w:r>
          </w:p>
        </w:tc>
      </w:tr>
    </w:tbl>
    <w:p w14:paraId="279A7A2C" w14:textId="77777777" w:rsidR="00345498" w:rsidRPr="006B578D" w:rsidRDefault="003664C0">
      <w:pPr>
        <w:pStyle w:val="Heading2"/>
        <w:rPr>
          <w:rFonts w:ascii="Calibri" w:eastAsia="Times New Roman" w:hAnsi="Calibri" w:cs="Times New Roman"/>
          <w:bCs w:val="0"/>
          <w:color w:val="auto"/>
          <w:lang w:val="lv-LV" w:eastAsia="lv-LV"/>
        </w:rPr>
      </w:pPr>
      <w:r w:rsidRPr="006B578D">
        <w:rPr>
          <w:rFonts w:ascii="Calibri" w:eastAsia="Times New Roman" w:hAnsi="Calibri" w:cs="Times New Roman"/>
          <w:bCs w:val="0"/>
          <w:color w:val="auto"/>
          <w:lang w:val="lv-LV" w:eastAsia="lv-LV"/>
        </w:rPr>
        <w:t xml:space="preserve">1.2. </w:t>
      </w:r>
      <w:proofErr w:type="spellStart"/>
      <w:r w:rsidRPr="006B578D">
        <w:rPr>
          <w:rFonts w:ascii="Calibri" w:eastAsia="Times New Roman" w:hAnsi="Calibri" w:cs="Times New Roman"/>
          <w:bCs w:val="0"/>
          <w:color w:val="auto"/>
          <w:lang w:val="lv-LV" w:eastAsia="lv-LV"/>
        </w:rPr>
        <w:t>Characteristics</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of</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the</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wheelset</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bogie</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frames</w:t>
      </w:r>
      <w:proofErr w:type="spellEnd"/>
      <w:r w:rsidRPr="006B578D">
        <w:rPr>
          <w:rFonts w:ascii="Calibri" w:eastAsia="Times New Roman" w:hAnsi="Calibri" w:cs="Times New Roman"/>
          <w:bCs w:val="0"/>
          <w:color w:val="auto"/>
          <w:lang w:val="lv-LV" w:eastAsia="lv-LV"/>
        </w:rPr>
        <w:t xml:space="preserve"> to </w:t>
      </w:r>
      <w:proofErr w:type="spellStart"/>
      <w:r w:rsidRPr="006B578D">
        <w:rPr>
          <w:rFonts w:ascii="Calibri" w:eastAsia="Times New Roman" w:hAnsi="Calibri" w:cs="Times New Roman"/>
          <w:bCs w:val="0"/>
          <w:color w:val="auto"/>
          <w:lang w:val="lv-LV" w:eastAsia="lv-LV"/>
        </w:rPr>
        <w:t>be</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handed</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over</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under</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this</w:t>
      </w:r>
      <w:proofErr w:type="spellEnd"/>
      <w:r w:rsidRPr="006B578D">
        <w:rPr>
          <w:rFonts w:ascii="Calibri" w:eastAsia="Times New Roman" w:hAnsi="Calibri" w:cs="Times New Roman"/>
          <w:bCs w:val="0"/>
          <w:color w:val="auto"/>
          <w:lang w:val="lv-LV" w:eastAsia="lv-LV"/>
        </w:rPr>
        <w:t xml:space="preserve"> </w:t>
      </w:r>
      <w:proofErr w:type="spellStart"/>
      <w:r w:rsidRPr="006B578D">
        <w:rPr>
          <w:rFonts w:ascii="Calibri" w:eastAsia="Times New Roman" w:hAnsi="Calibri" w:cs="Times New Roman"/>
          <w:bCs w:val="0"/>
          <w:color w:val="auto"/>
          <w:lang w:val="lv-LV" w:eastAsia="lv-LV"/>
        </w:rPr>
        <w:t>contract</w:t>
      </w:r>
      <w:proofErr w:type="spellEnd"/>
    </w:p>
    <w:p w14:paraId="6C4DA95F" w14:textId="77777777" w:rsidR="00345498" w:rsidRDefault="003664C0">
      <w:r>
        <w:t>All frames handed over under this contract have an approximate mileage of 600,000 km, and damage has already been identified on each wheelset (bogie) frame. The defects are classified as follows:</w:t>
      </w:r>
    </w:p>
    <w:tbl>
      <w:tblPr>
        <w:tblStyle w:val="TableGrid"/>
        <w:tblW w:w="0" w:type="auto"/>
        <w:tblLook w:val="04A0" w:firstRow="1" w:lastRow="0" w:firstColumn="1" w:lastColumn="0" w:noHBand="0" w:noVBand="1"/>
      </w:tblPr>
      <w:tblGrid>
        <w:gridCol w:w="1555"/>
        <w:gridCol w:w="7075"/>
      </w:tblGrid>
      <w:tr w:rsidR="00345498" w:rsidRPr="00E15433" w14:paraId="73602F16" w14:textId="77777777" w:rsidTr="006B578D">
        <w:tc>
          <w:tcPr>
            <w:tcW w:w="1555" w:type="dxa"/>
            <w:shd w:val="clear" w:color="auto" w:fill="4F81BD" w:themeFill="accent1"/>
          </w:tcPr>
          <w:p w14:paraId="7A6794F9" w14:textId="77777777" w:rsidR="00345498" w:rsidRPr="00E15433" w:rsidRDefault="003664C0">
            <w:pPr>
              <w:rPr>
                <w:color w:val="FFFFFF" w:themeColor="background1"/>
              </w:rPr>
            </w:pPr>
            <w:r w:rsidRPr="00E15433">
              <w:rPr>
                <w:color w:val="FFFFFF" w:themeColor="background1"/>
              </w:rPr>
              <w:t>Defect Category</w:t>
            </w:r>
          </w:p>
        </w:tc>
        <w:tc>
          <w:tcPr>
            <w:tcW w:w="7075" w:type="dxa"/>
            <w:shd w:val="clear" w:color="auto" w:fill="4F81BD" w:themeFill="accent1"/>
          </w:tcPr>
          <w:p w14:paraId="72CB1136" w14:textId="77777777" w:rsidR="00345498" w:rsidRPr="00E15433" w:rsidRDefault="003664C0">
            <w:pPr>
              <w:rPr>
                <w:color w:val="FFFFFF" w:themeColor="background1"/>
              </w:rPr>
            </w:pPr>
            <w:r w:rsidRPr="00E15433">
              <w:rPr>
                <w:color w:val="FFFFFF" w:themeColor="background1"/>
              </w:rPr>
              <w:t>Description / crack location</w:t>
            </w:r>
          </w:p>
        </w:tc>
      </w:tr>
      <w:tr w:rsidR="00345498" w14:paraId="0FBF12AA" w14:textId="77777777" w:rsidTr="006B578D">
        <w:tc>
          <w:tcPr>
            <w:tcW w:w="1555" w:type="dxa"/>
          </w:tcPr>
          <w:p w14:paraId="4BFB638A" w14:textId="77777777" w:rsidR="00345498" w:rsidRDefault="003664C0">
            <w:r>
              <w:t>A1</w:t>
            </w:r>
          </w:p>
        </w:tc>
        <w:tc>
          <w:tcPr>
            <w:tcW w:w="7075" w:type="dxa"/>
          </w:tcPr>
          <w:p w14:paraId="06268B6A" w14:textId="77777777" w:rsidR="00345498" w:rsidRDefault="003664C0">
            <w:r>
              <w:t>Crack in casting, previously partially ground within permissible tolerance; crack still detectable after repeated testing</w:t>
            </w:r>
          </w:p>
        </w:tc>
      </w:tr>
      <w:tr w:rsidR="00345498" w14:paraId="22C3CE3D" w14:textId="77777777" w:rsidTr="006B578D">
        <w:tc>
          <w:tcPr>
            <w:tcW w:w="1555" w:type="dxa"/>
          </w:tcPr>
          <w:p w14:paraId="303BBD3B" w14:textId="77777777" w:rsidR="00345498" w:rsidRDefault="003664C0">
            <w:r>
              <w:t>A2</w:t>
            </w:r>
          </w:p>
        </w:tc>
        <w:tc>
          <w:tcPr>
            <w:tcW w:w="7075" w:type="dxa"/>
          </w:tcPr>
          <w:p w14:paraId="7ED7401E" w14:textId="77777777" w:rsidR="00345498" w:rsidRDefault="003664C0">
            <w:r>
              <w:t>Crack in weld area</w:t>
            </w:r>
          </w:p>
        </w:tc>
      </w:tr>
      <w:tr w:rsidR="00345498" w14:paraId="3437F9F5" w14:textId="77777777" w:rsidTr="006B578D">
        <w:tc>
          <w:tcPr>
            <w:tcW w:w="1555" w:type="dxa"/>
          </w:tcPr>
          <w:p w14:paraId="4CCBC011" w14:textId="77777777" w:rsidR="00345498" w:rsidRDefault="003664C0">
            <w:r>
              <w:t>A3</w:t>
            </w:r>
          </w:p>
        </w:tc>
        <w:tc>
          <w:tcPr>
            <w:tcW w:w="7075" w:type="dxa"/>
          </w:tcPr>
          <w:p w14:paraId="3F943813" w14:textId="77777777" w:rsidR="00345498" w:rsidRDefault="003664C0">
            <w:r>
              <w:t>Crack in unmachined casting</w:t>
            </w:r>
          </w:p>
        </w:tc>
      </w:tr>
      <w:tr w:rsidR="00345498" w14:paraId="037DB3E5" w14:textId="77777777" w:rsidTr="006B578D">
        <w:tc>
          <w:tcPr>
            <w:tcW w:w="1555" w:type="dxa"/>
          </w:tcPr>
          <w:p w14:paraId="627D09AA" w14:textId="77777777" w:rsidR="00345498" w:rsidRDefault="003664C0">
            <w:r>
              <w:t>B</w:t>
            </w:r>
          </w:p>
        </w:tc>
        <w:tc>
          <w:tcPr>
            <w:tcW w:w="7075" w:type="dxa"/>
          </w:tcPr>
          <w:p w14:paraId="71E89A8B" w14:textId="77777777" w:rsidR="00345498" w:rsidRDefault="003664C0">
            <w:r>
              <w:t>Bearing seizure: mechanical damage to axle/seat</w:t>
            </w:r>
          </w:p>
        </w:tc>
      </w:tr>
    </w:tbl>
    <w:p w14:paraId="086B132A" w14:textId="77777777" w:rsidR="00345498" w:rsidRDefault="003664C0">
      <w:r>
        <w:t xml:space="preserve">Magnetic particle testing (MT) of wheelset (bogie) frames in defect categories A1, A2 and A3 </w:t>
      </w:r>
      <w:proofErr w:type="gramStart"/>
      <w:r>
        <w:t>has</w:t>
      </w:r>
      <w:proofErr w:type="gramEnd"/>
      <w:r>
        <w:t xml:space="preserve"> already been performed. The defect is known and confirmed by reports issued by an accredited institution, which are provided to the Contractor together with the frames submitted for repair.</w:t>
      </w:r>
    </w:p>
    <w:p w14:paraId="0ECAE3DD" w14:textId="77777777" w:rsidR="00345498" w:rsidRDefault="003664C0">
      <w:r>
        <w:t>For all defect categories, the Contractor shall perform a detailed assessment of the known defect and carry out repairs if the damage is potentially repairable.</w:t>
      </w:r>
    </w:p>
    <w:p w14:paraId="18945234" w14:textId="77777777" w:rsidR="00345498" w:rsidRDefault="003664C0">
      <w:r>
        <w:lastRenderedPageBreak/>
        <w:t>If it is initially obvious that the damage is not repairable, the Contractor shall prepare a justified technical opinion declaring the frame unsuitable for repair without performing MT or geometry inspection.</w:t>
      </w:r>
    </w:p>
    <w:p w14:paraId="0D226238" w14:textId="77777777" w:rsidR="00345498" w:rsidRDefault="003664C0">
      <w:r>
        <w:t>The Customer shall specify the exact list of frames, identification numbers and defect categories in the handover report.</w:t>
      </w:r>
    </w:p>
    <w:p w14:paraId="7B1EC333"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1.3. </w:t>
      </w:r>
      <w:proofErr w:type="spellStart"/>
      <w:r w:rsidRPr="00E15433">
        <w:rPr>
          <w:rFonts w:ascii="Calibri" w:eastAsia="Times New Roman" w:hAnsi="Calibri" w:cs="Times New Roman"/>
          <w:b/>
          <w:sz w:val="26"/>
          <w:szCs w:val="26"/>
          <w:lang w:val="lv-LV" w:eastAsia="lv-LV"/>
        </w:rPr>
        <w:t>Scope</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deadlines</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and</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warranty</w:t>
      </w:r>
      <w:proofErr w:type="spellEnd"/>
    </w:p>
    <w:p w14:paraId="16C911AE" w14:textId="77777777" w:rsidR="000C33CB" w:rsidRPr="000C33CB" w:rsidRDefault="000C33CB" w:rsidP="000C33CB">
      <w:pPr>
        <w:rPr>
          <w:lang w:val="lv-LV"/>
        </w:rPr>
      </w:pPr>
      <w:r w:rsidRPr="000C33CB">
        <w:t>Contract term: 2 years from signing. Orders are planned in batches of approximately 4-10 frames. Delivery time per order: up to 16 weeks.</w:t>
      </w:r>
      <w:r w:rsidRPr="000C33CB">
        <w:rPr>
          <w:lang w:val="lv-LV"/>
        </w:rPr>
        <w:t> </w:t>
      </w:r>
    </w:p>
    <w:p w14:paraId="3AB7ED65" w14:textId="77777777" w:rsidR="000C33CB" w:rsidRPr="000C33CB" w:rsidRDefault="000C33CB" w:rsidP="000C33CB">
      <w:pPr>
        <w:rPr>
          <w:lang w:val="lv-LV"/>
        </w:rPr>
      </w:pPr>
      <w:r w:rsidRPr="000C33CB">
        <w:t>Estimated total volume during contract term: approximately 30 frames. The Customer may submit fewer frames according to actual needs.</w:t>
      </w:r>
      <w:r w:rsidRPr="000C33CB">
        <w:rPr>
          <w:lang w:val="lv-LV"/>
        </w:rPr>
        <w:t> </w:t>
      </w:r>
    </w:p>
    <w:p w14:paraId="3D1B0379" w14:textId="77777777" w:rsidR="000C33CB" w:rsidRPr="000C33CB" w:rsidRDefault="000C33CB" w:rsidP="000C33CB">
      <w:pPr>
        <w:rPr>
          <w:lang w:val="lv-LV"/>
        </w:rPr>
      </w:pPr>
      <w:r w:rsidRPr="000C33CB">
        <w:t>The Contractor shall provide a 24</w:t>
      </w:r>
      <w:r w:rsidRPr="000C33CB">
        <w:noBreakHyphen/>
        <w:t>month warranty for completed works, including anti-corrosion coating and repaired areas, from installation in the tram.</w:t>
      </w:r>
      <w:r w:rsidRPr="000C33CB">
        <w:rPr>
          <w:lang w:val="lv-LV"/>
        </w:rPr>
        <w:t> </w:t>
      </w:r>
    </w:p>
    <w:p w14:paraId="7476D853" w14:textId="77777777" w:rsidR="00345498" w:rsidRPr="00E15433" w:rsidRDefault="003664C0">
      <w:pPr>
        <w:rPr>
          <w:rFonts w:ascii="Calibri" w:eastAsia="Times New Roman" w:hAnsi="Calibri" w:cs="Times New Roman"/>
          <w:b/>
          <w:sz w:val="32"/>
          <w:szCs w:val="32"/>
          <w:lang w:val="lv-LV" w:eastAsia="lv-LV"/>
        </w:rPr>
      </w:pPr>
      <w:r w:rsidRPr="00E15433">
        <w:rPr>
          <w:rFonts w:ascii="Calibri" w:eastAsia="Times New Roman" w:hAnsi="Calibri" w:cs="Times New Roman"/>
          <w:b/>
          <w:sz w:val="32"/>
          <w:szCs w:val="32"/>
          <w:lang w:val="lv-LV" w:eastAsia="lv-LV"/>
        </w:rPr>
        <w:t xml:space="preserve">2. </w:t>
      </w:r>
      <w:proofErr w:type="spellStart"/>
      <w:r w:rsidRPr="00E15433">
        <w:rPr>
          <w:rFonts w:ascii="Calibri" w:eastAsia="Times New Roman" w:hAnsi="Calibri" w:cs="Times New Roman"/>
          <w:b/>
          <w:sz w:val="32"/>
          <w:szCs w:val="32"/>
          <w:lang w:val="lv-LV" w:eastAsia="lv-LV"/>
        </w:rPr>
        <w:t>Scope</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of</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Work</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and</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Deliverables</w:t>
      </w:r>
      <w:proofErr w:type="spellEnd"/>
    </w:p>
    <w:p w14:paraId="0E55CD9C"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2.1 </w:t>
      </w:r>
      <w:proofErr w:type="spellStart"/>
      <w:r w:rsidRPr="00E15433">
        <w:rPr>
          <w:rFonts w:ascii="Calibri" w:eastAsia="Times New Roman" w:hAnsi="Calibri" w:cs="Times New Roman"/>
          <w:b/>
          <w:sz w:val="26"/>
          <w:szCs w:val="26"/>
          <w:lang w:val="lv-LV" w:eastAsia="lv-LV"/>
        </w:rPr>
        <w:t>General</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activities</w:t>
      </w:r>
      <w:proofErr w:type="spellEnd"/>
    </w:p>
    <w:p w14:paraId="39D58DFB" w14:textId="72691743" w:rsidR="000C33CB" w:rsidRPr="000C33CB" w:rsidRDefault="000C33CB" w:rsidP="000C33CB">
      <w:pPr>
        <w:pStyle w:val="ListParagraph"/>
        <w:numPr>
          <w:ilvl w:val="0"/>
          <w:numId w:val="13"/>
        </w:numPr>
        <w:ind w:left="567" w:hanging="567"/>
        <w:rPr>
          <w:lang w:val="lv-LV"/>
        </w:rPr>
      </w:pPr>
      <w:proofErr w:type="spellStart"/>
      <w:r w:rsidRPr="000C33CB">
        <w:rPr>
          <w:lang w:val="lv-LV"/>
        </w:rPr>
        <w:t>Inspection</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geometry</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frames</w:t>
      </w:r>
      <w:proofErr w:type="spellEnd"/>
      <w:r w:rsidRPr="000C33CB">
        <w:rPr>
          <w:lang w:val="lv-LV"/>
        </w:rPr>
        <w:t xml:space="preserve"> (</w:t>
      </w:r>
      <w:proofErr w:type="spellStart"/>
      <w:r w:rsidRPr="000C33CB">
        <w:rPr>
          <w:lang w:val="lv-LV"/>
        </w:rPr>
        <w:t>see</w:t>
      </w:r>
      <w:proofErr w:type="spellEnd"/>
      <w:r w:rsidRPr="000C33CB">
        <w:rPr>
          <w:lang w:val="lv-LV"/>
        </w:rPr>
        <w:t xml:space="preserve"> </w:t>
      </w:r>
      <w:proofErr w:type="spellStart"/>
      <w:r w:rsidRPr="000C33CB">
        <w:rPr>
          <w:lang w:val="lv-LV"/>
        </w:rPr>
        <w:t>Clause</w:t>
      </w:r>
      <w:proofErr w:type="spellEnd"/>
      <w:r w:rsidRPr="000C33CB">
        <w:rPr>
          <w:lang w:val="lv-LV"/>
        </w:rPr>
        <w:t xml:space="preserve"> 2.2). </w:t>
      </w:r>
    </w:p>
    <w:p w14:paraId="50B4A66E" w14:textId="6BDC9069" w:rsidR="000C33CB" w:rsidRPr="000C33CB" w:rsidRDefault="000C33CB" w:rsidP="000C33CB">
      <w:pPr>
        <w:pStyle w:val="ListParagraph"/>
        <w:numPr>
          <w:ilvl w:val="0"/>
          <w:numId w:val="13"/>
        </w:numPr>
        <w:ind w:left="567" w:hanging="567"/>
        <w:rPr>
          <w:lang w:val="lv-LV"/>
        </w:rPr>
      </w:pPr>
      <w:proofErr w:type="spellStart"/>
      <w:r w:rsidRPr="000C33CB">
        <w:rPr>
          <w:lang w:val="lv-LV"/>
        </w:rPr>
        <w:t>Magnetic</w:t>
      </w:r>
      <w:proofErr w:type="spellEnd"/>
      <w:r w:rsidRPr="000C33CB">
        <w:rPr>
          <w:lang w:val="lv-LV"/>
        </w:rPr>
        <w:t xml:space="preserve"> </w:t>
      </w:r>
      <w:proofErr w:type="spellStart"/>
      <w:r w:rsidRPr="000C33CB">
        <w:rPr>
          <w:lang w:val="lv-LV"/>
        </w:rPr>
        <w:t>particle</w:t>
      </w:r>
      <w:proofErr w:type="spellEnd"/>
      <w:r w:rsidRPr="000C33CB">
        <w:rPr>
          <w:lang w:val="lv-LV"/>
        </w:rPr>
        <w:t xml:space="preserve"> </w:t>
      </w:r>
      <w:proofErr w:type="spellStart"/>
      <w:r w:rsidRPr="000C33CB">
        <w:rPr>
          <w:lang w:val="lv-LV"/>
        </w:rPr>
        <w:t>testing</w:t>
      </w:r>
      <w:proofErr w:type="spellEnd"/>
      <w:r w:rsidRPr="000C33CB">
        <w:rPr>
          <w:lang w:val="lv-LV"/>
        </w:rPr>
        <w:t xml:space="preserve"> </w:t>
      </w:r>
      <w:proofErr w:type="spellStart"/>
      <w:r w:rsidRPr="000C33CB">
        <w:rPr>
          <w:lang w:val="lv-LV"/>
        </w:rPr>
        <w:t>inspection</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frames</w:t>
      </w:r>
      <w:proofErr w:type="spellEnd"/>
      <w:r w:rsidRPr="000C33CB">
        <w:rPr>
          <w:lang w:val="lv-LV"/>
        </w:rPr>
        <w:t xml:space="preserve"> (</w:t>
      </w:r>
      <w:proofErr w:type="spellStart"/>
      <w:r w:rsidRPr="000C33CB">
        <w:rPr>
          <w:lang w:val="lv-LV"/>
        </w:rPr>
        <w:t>see</w:t>
      </w:r>
      <w:proofErr w:type="spellEnd"/>
      <w:r w:rsidRPr="000C33CB">
        <w:rPr>
          <w:lang w:val="lv-LV"/>
        </w:rPr>
        <w:t xml:space="preserve"> </w:t>
      </w:r>
      <w:proofErr w:type="spellStart"/>
      <w:r w:rsidRPr="000C33CB">
        <w:rPr>
          <w:lang w:val="lv-LV"/>
        </w:rPr>
        <w:t>Clause</w:t>
      </w:r>
      <w:proofErr w:type="spellEnd"/>
      <w:r w:rsidRPr="000C33CB">
        <w:rPr>
          <w:lang w:val="lv-LV"/>
        </w:rPr>
        <w:t xml:space="preserve"> 2.3). </w:t>
      </w:r>
    </w:p>
    <w:p w14:paraId="3D61B868" w14:textId="01760638" w:rsidR="000C33CB" w:rsidRPr="000C33CB" w:rsidRDefault="000C33CB" w:rsidP="000C33CB">
      <w:pPr>
        <w:pStyle w:val="ListParagraph"/>
        <w:numPr>
          <w:ilvl w:val="0"/>
          <w:numId w:val="13"/>
        </w:numPr>
        <w:ind w:left="567" w:hanging="567"/>
        <w:rPr>
          <w:lang w:val="lv-LV"/>
        </w:rPr>
      </w:pPr>
      <w:proofErr w:type="spellStart"/>
      <w:r w:rsidRPr="000C33CB">
        <w:rPr>
          <w:lang w:val="lv-LV"/>
        </w:rPr>
        <w:t>Assessment</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technical</w:t>
      </w:r>
      <w:proofErr w:type="spellEnd"/>
      <w:r w:rsidRPr="000C33CB">
        <w:rPr>
          <w:lang w:val="lv-LV"/>
        </w:rPr>
        <w:t xml:space="preserve"> </w:t>
      </w:r>
      <w:proofErr w:type="spellStart"/>
      <w:r w:rsidRPr="000C33CB">
        <w:rPr>
          <w:lang w:val="lv-LV"/>
        </w:rPr>
        <w:t>condition</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frames</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evaluation</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identified</w:t>
      </w:r>
      <w:proofErr w:type="spellEnd"/>
      <w:r w:rsidRPr="000C33CB">
        <w:rPr>
          <w:lang w:val="lv-LV"/>
        </w:rPr>
        <w:t xml:space="preserve"> </w:t>
      </w:r>
      <w:proofErr w:type="spellStart"/>
      <w:r w:rsidRPr="000C33CB">
        <w:rPr>
          <w:lang w:val="lv-LV"/>
        </w:rPr>
        <w:t>damages</w:t>
      </w:r>
      <w:proofErr w:type="spellEnd"/>
      <w:r w:rsidRPr="000C33CB">
        <w:rPr>
          <w:lang w:val="lv-LV"/>
        </w:rPr>
        <w:t xml:space="preserve">. </w:t>
      </w:r>
    </w:p>
    <w:p w14:paraId="68EC3D94" w14:textId="1CDF7108" w:rsidR="000C33CB" w:rsidRPr="000C33CB" w:rsidRDefault="000C33CB" w:rsidP="000C33CB">
      <w:pPr>
        <w:pStyle w:val="ListParagraph"/>
        <w:numPr>
          <w:ilvl w:val="0"/>
          <w:numId w:val="13"/>
        </w:numPr>
        <w:ind w:left="567" w:hanging="567"/>
        <w:rPr>
          <w:lang w:val="lv-LV"/>
        </w:rPr>
      </w:pPr>
      <w:proofErr w:type="spellStart"/>
      <w:r w:rsidRPr="000C33CB">
        <w:rPr>
          <w:lang w:val="lv-LV"/>
        </w:rPr>
        <w:t>Preparation</w:t>
      </w:r>
      <w:proofErr w:type="spellEnd"/>
      <w:r w:rsidRPr="000C33CB">
        <w:rPr>
          <w:lang w:val="lv-LV"/>
        </w:rPr>
        <w:t xml:space="preserve"> </w:t>
      </w:r>
      <w:proofErr w:type="spellStart"/>
      <w:r w:rsidRPr="000C33CB">
        <w:rPr>
          <w:lang w:val="lv-LV"/>
        </w:rPr>
        <w:t>of</w:t>
      </w:r>
      <w:proofErr w:type="spellEnd"/>
      <w:r w:rsidRPr="000C33CB">
        <w:rPr>
          <w:lang w:val="lv-LV"/>
        </w:rPr>
        <w:t xml:space="preserve"> a </w:t>
      </w:r>
      <w:proofErr w:type="spellStart"/>
      <w:r w:rsidRPr="000C33CB">
        <w:rPr>
          <w:lang w:val="lv-LV"/>
        </w:rPr>
        <w:t>technical</w:t>
      </w:r>
      <w:proofErr w:type="spellEnd"/>
      <w:r w:rsidRPr="000C33CB">
        <w:rPr>
          <w:lang w:val="lv-LV"/>
        </w:rPr>
        <w:t xml:space="preserve"> </w:t>
      </w:r>
      <w:proofErr w:type="spellStart"/>
      <w:r w:rsidRPr="000C33CB">
        <w:rPr>
          <w:lang w:val="lv-LV"/>
        </w:rPr>
        <w:t>opinion</w:t>
      </w:r>
      <w:proofErr w:type="spellEnd"/>
      <w:r w:rsidRPr="000C33CB">
        <w:rPr>
          <w:lang w:val="lv-LV"/>
        </w:rPr>
        <w:t xml:space="preserve"> </w:t>
      </w:r>
      <w:proofErr w:type="spellStart"/>
      <w:r w:rsidRPr="000C33CB">
        <w:rPr>
          <w:lang w:val="lv-LV"/>
        </w:rPr>
        <w:t>for</w:t>
      </w:r>
      <w:proofErr w:type="spellEnd"/>
      <w:r w:rsidRPr="000C33CB">
        <w:rPr>
          <w:lang w:val="lv-LV"/>
        </w:rPr>
        <w:t xml:space="preserve"> </w:t>
      </w:r>
      <w:proofErr w:type="spellStart"/>
      <w:r w:rsidRPr="000C33CB">
        <w:rPr>
          <w:lang w:val="lv-LV"/>
        </w:rPr>
        <w:t>each</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w:t>
      </w:r>
      <w:proofErr w:type="spellEnd"/>
      <w:r w:rsidRPr="000C33CB">
        <w:rPr>
          <w:lang w:val="lv-LV"/>
        </w:rPr>
        <w:t xml:space="preserve"> (</w:t>
      </w:r>
      <w:proofErr w:type="spellStart"/>
      <w:r w:rsidRPr="000C33CB">
        <w:rPr>
          <w:lang w:val="lv-LV"/>
        </w:rPr>
        <w:t>repairable</w:t>
      </w:r>
      <w:proofErr w:type="spellEnd"/>
      <w:r w:rsidRPr="000C33CB">
        <w:rPr>
          <w:lang w:val="lv-LV"/>
        </w:rPr>
        <w:t xml:space="preserve"> / non-</w:t>
      </w:r>
      <w:proofErr w:type="spellStart"/>
      <w:r w:rsidRPr="000C33CB">
        <w:rPr>
          <w:lang w:val="lv-LV"/>
        </w:rPr>
        <w:t>repairable</w:t>
      </w:r>
      <w:proofErr w:type="spellEnd"/>
      <w:r w:rsidRPr="000C33CB">
        <w:rPr>
          <w:lang w:val="lv-LV"/>
        </w:rPr>
        <w:t xml:space="preserve">, </w:t>
      </w:r>
      <w:proofErr w:type="spellStart"/>
      <w:r w:rsidRPr="000C33CB">
        <w:rPr>
          <w:lang w:val="lv-LV"/>
        </w:rPr>
        <w:t>with</w:t>
      </w:r>
      <w:proofErr w:type="spellEnd"/>
      <w:r w:rsidRPr="000C33CB">
        <w:rPr>
          <w:lang w:val="lv-LV"/>
        </w:rPr>
        <w:t xml:space="preserve"> </w:t>
      </w:r>
      <w:proofErr w:type="spellStart"/>
      <w:r w:rsidRPr="000C33CB">
        <w:rPr>
          <w:lang w:val="lv-LV"/>
        </w:rPr>
        <w:t>justification</w:t>
      </w:r>
      <w:proofErr w:type="spellEnd"/>
      <w:r w:rsidRPr="000C33CB">
        <w:rPr>
          <w:lang w:val="lv-LV"/>
        </w:rPr>
        <w:t xml:space="preserve">). </w:t>
      </w:r>
    </w:p>
    <w:p w14:paraId="4A0341C3" w14:textId="1EFE15D1" w:rsidR="000C33CB" w:rsidRPr="000C33CB" w:rsidRDefault="000C33CB" w:rsidP="000C33CB">
      <w:pPr>
        <w:pStyle w:val="ListParagraph"/>
        <w:numPr>
          <w:ilvl w:val="0"/>
          <w:numId w:val="13"/>
        </w:numPr>
        <w:ind w:left="567" w:hanging="567"/>
        <w:rPr>
          <w:lang w:val="lv-LV"/>
        </w:rPr>
      </w:pPr>
      <w:proofErr w:type="spellStart"/>
      <w:r w:rsidRPr="000C33CB">
        <w:rPr>
          <w:lang w:val="lv-LV"/>
        </w:rPr>
        <w:t>If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determines</w:t>
      </w:r>
      <w:proofErr w:type="spellEnd"/>
      <w:r w:rsidRPr="000C33CB">
        <w:rPr>
          <w:lang w:val="lv-LV"/>
        </w:rPr>
        <w:t xml:space="preserve"> </w:t>
      </w:r>
      <w:proofErr w:type="spellStart"/>
      <w:r w:rsidRPr="000C33CB">
        <w:rPr>
          <w:lang w:val="lv-LV"/>
        </w:rPr>
        <w:t>that</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w:t>
      </w:r>
      <w:proofErr w:type="spellEnd"/>
      <w:r w:rsidRPr="000C33CB">
        <w:rPr>
          <w:lang w:val="lv-LV"/>
        </w:rPr>
        <w:t xml:space="preserve"> </w:t>
      </w:r>
      <w:proofErr w:type="spellStart"/>
      <w:r w:rsidRPr="000C33CB">
        <w:rPr>
          <w:lang w:val="lv-LV"/>
        </w:rPr>
        <w:t>is</w:t>
      </w:r>
      <w:proofErr w:type="spellEnd"/>
      <w:r w:rsidRPr="000C33CB">
        <w:rPr>
          <w:lang w:val="lv-LV"/>
        </w:rPr>
        <w:t xml:space="preserve"> </w:t>
      </w:r>
      <w:proofErr w:type="spellStart"/>
      <w:r w:rsidRPr="000C33CB">
        <w:rPr>
          <w:lang w:val="lv-LV"/>
        </w:rPr>
        <w:t>repairable</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submit</w:t>
      </w:r>
      <w:proofErr w:type="spellEnd"/>
      <w:r w:rsidRPr="000C33CB">
        <w:rPr>
          <w:lang w:val="lv-LV"/>
        </w:rPr>
        <w:t xml:space="preserve"> to </w:t>
      </w:r>
      <w:proofErr w:type="spellStart"/>
      <w:r w:rsidRPr="000C33CB">
        <w:rPr>
          <w:lang w:val="lv-LV"/>
        </w:rPr>
        <w:t>the</w:t>
      </w:r>
      <w:proofErr w:type="spellEnd"/>
      <w:r w:rsidRPr="000C33CB">
        <w:rPr>
          <w:lang w:val="lv-LV"/>
        </w:rPr>
        <w:t xml:space="preserve"> </w:t>
      </w:r>
      <w:proofErr w:type="spellStart"/>
      <w:r w:rsidRPr="000C33CB">
        <w:rPr>
          <w:lang w:val="lv-LV"/>
        </w:rPr>
        <w:t>Customer</w:t>
      </w:r>
      <w:proofErr w:type="spellEnd"/>
      <w:r w:rsidRPr="000C33CB">
        <w:rPr>
          <w:lang w:val="lv-LV"/>
        </w:rPr>
        <w:t xml:space="preserve"> a </w:t>
      </w:r>
      <w:proofErr w:type="spellStart"/>
      <w:r w:rsidRPr="000C33CB">
        <w:rPr>
          <w:lang w:val="lv-LV"/>
        </w:rPr>
        <w:t>repair</w:t>
      </w:r>
      <w:proofErr w:type="spellEnd"/>
      <w:r w:rsidRPr="000C33CB">
        <w:rPr>
          <w:lang w:val="lv-LV"/>
        </w:rPr>
        <w:t xml:space="preserve"> </w:t>
      </w:r>
      <w:proofErr w:type="spellStart"/>
      <w:r w:rsidRPr="000C33CB">
        <w:rPr>
          <w:lang w:val="lv-LV"/>
        </w:rPr>
        <w:t>cost</w:t>
      </w:r>
      <w:proofErr w:type="spellEnd"/>
      <w:r w:rsidRPr="000C33CB">
        <w:rPr>
          <w:lang w:val="lv-LV"/>
        </w:rPr>
        <w:t xml:space="preserve"> </w:t>
      </w:r>
      <w:proofErr w:type="spellStart"/>
      <w:r w:rsidRPr="000C33CB">
        <w:rPr>
          <w:lang w:val="lv-LV"/>
        </w:rPr>
        <w:t>proposal</w:t>
      </w:r>
      <w:proofErr w:type="spellEnd"/>
      <w:r w:rsidRPr="000C33CB">
        <w:rPr>
          <w:lang w:val="lv-LV"/>
        </w:rPr>
        <w:t xml:space="preserve"> </w:t>
      </w:r>
      <w:proofErr w:type="spellStart"/>
      <w:r w:rsidRPr="000C33CB">
        <w:rPr>
          <w:lang w:val="lv-LV"/>
        </w:rPr>
        <w:t>for</w:t>
      </w:r>
      <w:proofErr w:type="spellEnd"/>
      <w:r w:rsidRPr="000C33CB">
        <w:rPr>
          <w:lang w:val="lv-LV"/>
        </w:rPr>
        <w:t xml:space="preserve"> </w:t>
      </w:r>
      <w:proofErr w:type="spellStart"/>
      <w:r w:rsidRPr="000C33CB">
        <w:rPr>
          <w:lang w:val="lv-LV"/>
        </w:rPr>
        <w:t>each</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w:t>
      </w:r>
      <w:proofErr w:type="spellEnd"/>
      <w:r w:rsidRPr="000C33CB">
        <w:rPr>
          <w:lang w:val="lv-LV"/>
        </w:rPr>
        <w:t xml:space="preserve"> </w:t>
      </w:r>
      <w:proofErr w:type="spellStart"/>
      <w:r w:rsidRPr="000C33CB">
        <w:rPr>
          <w:lang w:val="lv-LV"/>
        </w:rPr>
        <w:t>separately</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Customer</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evaluate</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proposal</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approve</w:t>
      </w:r>
      <w:proofErr w:type="spellEnd"/>
      <w:r w:rsidRPr="000C33CB">
        <w:rPr>
          <w:lang w:val="lv-LV"/>
        </w:rPr>
        <w:t xml:space="preserve"> </w:t>
      </w:r>
      <w:proofErr w:type="spellStart"/>
      <w:r w:rsidRPr="000C33CB">
        <w:rPr>
          <w:lang w:val="lv-LV"/>
        </w:rPr>
        <w:t>or</w:t>
      </w:r>
      <w:proofErr w:type="spellEnd"/>
      <w:r w:rsidRPr="000C33CB">
        <w:rPr>
          <w:lang w:val="lv-LV"/>
        </w:rPr>
        <w:t xml:space="preserve"> </w:t>
      </w:r>
      <w:proofErr w:type="spellStart"/>
      <w:r w:rsidRPr="000C33CB">
        <w:rPr>
          <w:lang w:val="lv-LV"/>
        </w:rPr>
        <w:t>reject</w:t>
      </w:r>
      <w:proofErr w:type="spellEnd"/>
      <w:r w:rsidRPr="000C33CB">
        <w:rPr>
          <w:lang w:val="lv-LV"/>
        </w:rPr>
        <w:t xml:space="preserve"> </w:t>
      </w:r>
      <w:proofErr w:type="spellStart"/>
      <w:r w:rsidRPr="000C33CB">
        <w:rPr>
          <w:lang w:val="lv-LV"/>
        </w:rPr>
        <w:t>the</w:t>
      </w:r>
      <w:proofErr w:type="spellEnd"/>
      <w:r w:rsidRPr="000C33CB">
        <w:rPr>
          <w:lang w:val="lv-LV"/>
        </w:rPr>
        <w:t xml:space="preserve"> performance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repair</w:t>
      </w:r>
      <w:proofErr w:type="spellEnd"/>
      <w:r w:rsidRPr="000C33CB">
        <w:rPr>
          <w:lang w:val="lv-LV"/>
        </w:rPr>
        <w:t xml:space="preserve">. </w:t>
      </w:r>
    </w:p>
    <w:p w14:paraId="13808C81" w14:textId="75A5F976" w:rsidR="00345498" w:rsidRPr="000C33CB" w:rsidRDefault="000C33CB" w:rsidP="000C33CB">
      <w:pPr>
        <w:pStyle w:val="ListParagraph"/>
        <w:numPr>
          <w:ilvl w:val="0"/>
          <w:numId w:val="13"/>
        </w:numPr>
        <w:ind w:left="567" w:hanging="567"/>
      </w:pPr>
      <w:proofErr w:type="spellStart"/>
      <w:r w:rsidRPr="000C33CB">
        <w:rPr>
          <w:lang w:val="lv-LV"/>
        </w:rPr>
        <w:t>Repair</w:t>
      </w:r>
      <w:proofErr w:type="spellEnd"/>
      <w:r w:rsidRPr="000C33CB">
        <w:rPr>
          <w:lang w:val="lv-LV"/>
        </w:rPr>
        <w:t xml:space="preserve"> </w:t>
      </w:r>
      <w:proofErr w:type="spellStart"/>
      <w:r w:rsidRPr="000C33CB">
        <w:rPr>
          <w:lang w:val="lv-LV"/>
        </w:rPr>
        <w:t>prices</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determined</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accordance</w:t>
      </w:r>
      <w:proofErr w:type="spellEnd"/>
      <w:r w:rsidRPr="000C33CB">
        <w:rPr>
          <w:lang w:val="lv-LV"/>
        </w:rPr>
        <w:t xml:space="preserve"> </w:t>
      </w:r>
      <w:proofErr w:type="spellStart"/>
      <w:r w:rsidRPr="000C33CB">
        <w:rPr>
          <w:lang w:val="lv-LV"/>
        </w:rPr>
        <w:t>with</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Defect</w:t>
      </w:r>
      <w:proofErr w:type="spellEnd"/>
      <w:r w:rsidRPr="000C33CB">
        <w:rPr>
          <w:lang w:val="lv-LV"/>
        </w:rPr>
        <w:t xml:space="preserve"> </w:t>
      </w:r>
      <w:proofErr w:type="spellStart"/>
      <w:r w:rsidRPr="000C33CB">
        <w:rPr>
          <w:lang w:val="lv-LV"/>
        </w:rPr>
        <w:t>Category</w:t>
      </w:r>
      <w:proofErr w:type="spellEnd"/>
      <w:r w:rsidRPr="000C33CB">
        <w:rPr>
          <w:lang w:val="lv-LV"/>
        </w:rPr>
        <w:t xml:space="preserve"> </w:t>
      </w:r>
      <w:proofErr w:type="spellStart"/>
      <w:r w:rsidRPr="000C33CB">
        <w:rPr>
          <w:lang w:val="lv-LV"/>
        </w:rPr>
        <w:t>Prices</w:t>
      </w:r>
      <w:proofErr w:type="spellEnd"/>
      <w:r w:rsidRPr="000C33CB">
        <w:rPr>
          <w:lang w:val="lv-LV"/>
        </w:rPr>
        <w:t>.</w:t>
      </w:r>
    </w:p>
    <w:p w14:paraId="459AFB91"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2.2 </w:t>
      </w:r>
      <w:proofErr w:type="spellStart"/>
      <w:r w:rsidRPr="00E15433">
        <w:rPr>
          <w:rFonts w:ascii="Calibri" w:eastAsia="Times New Roman" w:hAnsi="Calibri" w:cs="Times New Roman"/>
          <w:b/>
          <w:sz w:val="26"/>
          <w:szCs w:val="26"/>
          <w:lang w:val="lv-LV" w:eastAsia="lv-LV"/>
        </w:rPr>
        <w:t>Geometry</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inspection</w:t>
      </w:r>
      <w:proofErr w:type="spellEnd"/>
    </w:p>
    <w:p w14:paraId="1EA9312E" w14:textId="2AC94697" w:rsidR="000C33CB" w:rsidRPr="000C33CB" w:rsidRDefault="000C33CB" w:rsidP="000C33CB">
      <w:pPr>
        <w:rPr>
          <w:lang w:val="lv-LV"/>
        </w:rPr>
      </w:pPr>
      <w:proofErr w:type="spellStart"/>
      <w:r w:rsidRPr="000C33CB">
        <w:rPr>
          <w:lang w:val="lv-LV"/>
        </w:rPr>
        <w:t>Geometrical</w:t>
      </w:r>
      <w:proofErr w:type="spellEnd"/>
      <w:r w:rsidRPr="000C33CB">
        <w:rPr>
          <w:lang w:val="lv-LV"/>
        </w:rPr>
        <w:t xml:space="preserve"> </w:t>
      </w:r>
      <w:proofErr w:type="spellStart"/>
      <w:r w:rsidRPr="000C33CB">
        <w:rPr>
          <w:lang w:val="lv-LV"/>
        </w:rPr>
        <w:t>inspection</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carried</w:t>
      </w:r>
      <w:proofErr w:type="spellEnd"/>
      <w:r w:rsidRPr="000C33CB">
        <w:rPr>
          <w:lang w:val="lv-LV"/>
        </w:rPr>
        <w:t xml:space="preserve"> </w:t>
      </w:r>
      <w:proofErr w:type="spellStart"/>
      <w:r w:rsidRPr="000C33CB">
        <w:rPr>
          <w:lang w:val="lv-LV"/>
        </w:rPr>
        <w:t>out</w:t>
      </w:r>
      <w:proofErr w:type="spellEnd"/>
      <w:r w:rsidRPr="000C33CB">
        <w:rPr>
          <w:lang w:val="lv-LV"/>
        </w:rPr>
        <w:t xml:space="preserve"> </w:t>
      </w:r>
      <w:proofErr w:type="spellStart"/>
      <w:r w:rsidRPr="000C33CB">
        <w:rPr>
          <w:lang w:val="lv-LV"/>
        </w:rPr>
        <w:t>for</w:t>
      </w:r>
      <w:proofErr w:type="spellEnd"/>
      <w:r w:rsidRPr="000C33CB">
        <w:rPr>
          <w:lang w:val="lv-LV"/>
        </w:rPr>
        <w:t xml:space="preserve"> </w:t>
      </w:r>
      <w:proofErr w:type="spellStart"/>
      <w:r w:rsidRPr="000C33CB">
        <w:rPr>
          <w:lang w:val="lv-LV"/>
        </w:rPr>
        <w:t>all</w:t>
      </w:r>
      <w:proofErr w:type="spellEnd"/>
      <w:r w:rsidRPr="000C33CB">
        <w:rPr>
          <w:lang w:val="lv-LV"/>
        </w:rPr>
        <w:t xml:space="preserve"> </w:t>
      </w:r>
      <w:proofErr w:type="spellStart"/>
      <w:r w:rsidRPr="000C33CB">
        <w:rPr>
          <w:lang w:val="lv-LV"/>
        </w:rPr>
        <w:t>submitted</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frames</w:t>
      </w:r>
      <w:proofErr w:type="spellEnd"/>
      <w:r w:rsidRPr="000C33CB">
        <w:rPr>
          <w:lang w:val="lv-LV"/>
        </w:rPr>
        <w:t xml:space="preserve"> </w:t>
      </w:r>
      <w:proofErr w:type="spellStart"/>
      <w:r w:rsidRPr="000C33CB">
        <w:rPr>
          <w:lang w:val="lv-LV"/>
        </w:rPr>
        <w:t>that</w:t>
      </w:r>
      <w:proofErr w:type="spellEnd"/>
      <w:r w:rsidRPr="000C33CB">
        <w:rPr>
          <w:lang w:val="lv-LV"/>
        </w:rPr>
        <w:t xml:space="preserve"> </w:t>
      </w:r>
      <w:proofErr w:type="spellStart"/>
      <w:r w:rsidRPr="000C33CB">
        <w:rPr>
          <w:lang w:val="lv-LV"/>
        </w:rPr>
        <w:t>are</w:t>
      </w:r>
      <w:proofErr w:type="spellEnd"/>
      <w:r w:rsidRPr="000C33CB">
        <w:rPr>
          <w:lang w:val="lv-LV"/>
        </w:rPr>
        <w:t xml:space="preserve"> </w:t>
      </w:r>
      <w:proofErr w:type="spellStart"/>
      <w:r w:rsidRPr="000C33CB">
        <w:rPr>
          <w:lang w:val="lv-LV"/>
        </w:rPr>
        <w:t>subject</w:t>
      </w:r>
      <w:proofErr w:type="spellEnd"/>
      <w:r w:rsidRPr="000C33CB">
        <w:rPr>
          <w:lang w:val="lv-LV"/>
        </w:rPr>
        <w:t xml:space="preserve"> to </w:t>
      </w:r>
      <w:proofErr w:type="spellStart"/>
      <w:r w:rsidRPr="000C33CB">
        <w:rPr>
          <w:lang w:val="lv-LV"/>
        </w:rPr>
        <w:t>refurbishment</w:t>
      </w:r>
      <w:proofErr w:type="spellEnd"/>
      <w:r w:rsidRPr="000C33CB">
        <w:rPr>
          <w:lang w:val="lv-LV"/>
        </w:rPr>
        <w:t xml:space="preserve">, </w:t>
      </w:r>
      <w:proofErr w:type="spellStart"/>
      <w:r w:rsidRPr="000C33CB">
        <w:rPr>
          <w:lang w:val="lv-LV"/>
        </w:rPr>
        <w:t>regardless</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category</w:t>
      </w:r>
      <w:proofErr w:type="spellEnd"/>
      <w:r w:rsidRPr="000C33CB">
        <w:rPr>
          <w:lang w:val="lv-LV"/>
        </w:rPr>
        <w:t xml:space="preserve"> (A1, A2, A3 </w:t>
      </w:r>
      <w:proofErr w:type="spellStart"/>
      <w:r w:rsidRPr="000C33CB">
        <w:rPr>
          <w:lang w:val="lv-LV"/>
        </w:rPr>
        <w:t>or</w:t>
      </w:r>
      <w:proofErr w:type="spellEnd"/>
      <w:r w:rsidRPr="000C33CB">
        <w:rPr>
          <w:lang w:val="lv-LV"/>
        </w:rPr>
        <w:t xml:space="preserve"> B). </w:t>
      </w:r>
    </w:p>
    <w:p w14:paraId="5BD08315" w14:textId="32C99729" w:rsidR="000C33CB" w:rsidRPr="000C33CB" w:rsidRDefault="000C33CB" w:rsidP="000C33CB">
      <w:pPr>
        <w:rPr>
          <w:lang w:val="lv-LV"/>
        </w:rPr>
      </w:pPr>
      <w:proofErr w:type="spellStart"/>
      <w:r w:rsidRPr="000C33CB">
        <w:rPr>
          <w:lang w:val="lv-LV"/>
        </w:rPr>
        <w:t>After</w:t>
      </w:r>
      <w:proofErr w:type="spellEnd"/>
      <w:r w:rsidRPr="000C33CB">
        <w:rPr>
          <w:lang w:val="lv-LV"/>
        </w:rPr>
        <w:t xml:space="preserve"> </w:t>
      </w:r>
      <w:proofErr w:type="spellStart"/>
      <w:r w:rsidRPr="000C33CB">
        <w:rPr>
          <w:lang w:val="lv-LV"/>
        </w:rPr>
        <w:t>surface</w:t>
      </w:r>
      <w:proofErr w:type="spellEnd"/>
      <w:r w:rsidRPr="000C33CB">
        <w:rPr>
          <w:lang w:val="lv-LV"/>
        </w:rPr>
        <w:t xml:space="preserve"> </w:t>
      </w:r>
      <w:proofErr w:type="spellStart"/>
      <w:r w:rsidRPr="000C33CB">
        <w:rPr>
          <w:lang w:val="lv-LV"/>
        </w:rPr>
        <w:t>cleaning</w:t>
      </w:r>
      <w:proofErr w:type="spellEnd"/>
      <w:r w:rsidRPr="000C33CB">
        <w:rPr>
          <w:lang w:val="lv-LV"/>
        </w:rPr>
        <w:t xml:space="preserve"> (</w:t>
      </w:r>
      <w:proofErr w:type="spellStart"/>
      <w:r w:rsidRPr="000C33CB">
        <w:rPr>
          <w:lang w:val="lv-LV"/>
        </w:rPr>
        <w:t>before</w:t>
      </w:r>
      <w:proofErr w:type="spellEnd"/>
      <w:r w:rsidRPr="000C33CB">
        <w:rPr>
          <w:lang w:val="lv-LV"/>
        </w:rPr>
        <w:t xml:space="preserve"> </w:t>
      </w:r>
      <w:proofErr w:type="spellStart"/>
      <w:r w:rsidRPr="000C33CB">
        <w:rPr>
          <w:lang w:val="lv-LV"/>
        </w:rPr>
        <w:t>any</w:t>
      </w:r>
      <w:proofErr w:type="spellEnd"/>
      <w:r w:rsidRPr="000C33CB">
        <w:rPr>
          <w:lang w:val="lv-LV"/>
        </w:rPr>
        <w:t xml:space="preserve"> </w:t>
      </w:r>
      <w:proofErr w:type="spellStart"/>
      <w:r w:rsidRPr="000C33CB">
        <w:rPr>
          <w:lang w:val="lv-LV"/>
        </w:rPr>
        <w:t>further</w:t>
      </w:r>
      <w:proofErr w:type="spellEnd"/>
      <w:r w:rsidRPr="000C33CB">
        <w:rPr>
          <w:lang w:val="lv-LV"/>
        </w:rPr>
        <w:t xml:space="preserve"> </w:t>
      </w:r>
      <w:proofErr w:type="spellStart"/>
      <w:r w:rsidRPr="000C33CB">
        <w:rPr>
          <w:lang w:val="lv-LV"/>
        </w:rPr>
        <w:t>works</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perform</w:t>
      </w:r>
      <w:proofErr w:type="spellEnd"/>
      <w:r w:rsidRPr="000C33CB">
        <w:rPr>
          <w:lang w:val="lv-LV"/>
        </w:rPr>
        <w:t xml:space="preserve"> </w:t>
      </w:r>
      <w:proofErr w:type="spellStart"/>
      <w:r w:rsidRPr="000C33CB">
        <w:rPr>
          <w:lang w:val="lv-LV"/>
        </w:rPr>
        <w:t>inspection</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geometrical</w:t>
      </w:r>
      <w:proofErr w:type="spellEnd"/>
      <w:r w:rsidRPr="000C33CB">
        <w:rPr>
          <w:lang w:val="lv-LV"/>
        </w:rPr>
        <w:t xml:space="preserve"> </w:t>
      </w:r>
      <w:proofErr w:type="spellStart"/>
      <w:r w:rsidRPr="000C33CB">
        <w:rPr>
          <w:lang w:val="lv-LV"/>
        </w:rPr>
        <w:t>dimensions</w:t>
      </w:r>
      <w:proofErr w:type="spellEnd"/>
      <w:r w:rsidRPr="000C33CB">
        <w:rPr>
          <w:lang w:val="lv-LV"/>
        </w:rPr>
        <w:t xml:space="preserve">, </w:t>
      </w:r>
      <w:proofErr w:type="spellStart"/>
      <w:r w:rsidRPr="000C33CB">
        <w:rPr>
          <w:lang w:val="lv-LV"/>
        </w:rPr>
        <w:t>axle</w:t>
      </w:r>
      <w:proofErr w:type="spellEnd"/>
      <w:r w:rsidRPr="000C33CB">
        <w:rPr>
          <w:lang w:val="lv-LV"/>
        </w:rPr>
        <w:t xml:space="preserve"> </w:t>
      </w:r>
      <w:proofErr w:type="spellStart"/>
      <w:r w:rsidRPr="000C33CB">
        <w:rPr>
          <w:lang w:val="lv-LV"/>
        </w:rPr>
        <w:t>parallelism</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seating</w:t>
      </w:r>
      <w:proofErr w:type="spellEnd"/>
      <w:r w:rsidRPr="000C33CB">
        <w:rPr>
          <w:lang w:val="lv-LV"/>
        </w:rPr>
        <w:t xml:space="preserve"> </w:t>
      </w:r>
      <w:proofErr w:type="spellStart"/>
      <w:r w:rsidRPr="000C33CB">
        <w:rPr>
          <w:lang w:val="lv-LV"/>
        </w:rPr>
        <w:t>dimensions</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frames</w:t>
      </w:r>
      <w:proofErr w:type="spellEnd"/>
      <w:r w:rsidRPr="000C33CB">
        <w:rPr>
          <w:lang w:val="lv-LV"/>
        </w:rPr>
        <w:t xml:space="preserve"> </w:t>
      </w:r>
      <w:proofErr w:type="spellStart"/>
      <w:r w:rsidRPr="000C33CB">
        <w:rPr>
          <w:lang w:val="lv-LV"/>
        </w:rPr>
        <w:t>using</w:t>
      </w:r>
      <w:proofErr w:type="spellEnd"/>
      <w:r w:rsidRPr="000C33CB">
        <w:rPr>
          <w:lang w:val="lv-LV"/>
        </w:rPr>
        <w:t xml:space="preserve"> a </w:t>
      </w:r>
      <w:proofErr w:type="spellStart"/>
      <w:r w:rsidRPr="000C33CB">
        <w:rPr>
          <w:lang w:val="lv-LV"/>
        </w:rPr>
        <w:t>calibrated</w:t>
      </w:r>
      <w:proofErr w:type="spellEnd"/>
      <w:r w:rsidRPr="000C33CB">
        <w:rPr>
          <w:lang w:val="lv-LV"/>
        </w:rPr>
        <w:t xml:space="preserve"> 3D </w:t>
      </w:r>
      <w:proofErr w:type="spellStart"/>
      <w:r w:rsidRPr="000C33CB">
        <w:rPr>
          <w:lang w:val="lv-LV"/>
        </w:rPr>
        <w:t>measuring</w:t>
      </w:r>
      <w:proofErr w:type="spellEnd"/>
      <w:r w:rsidRPr="000C33CB">
        <w:rPr>
          <w:lang w:val="lv-LV"/>
        </w:rPr>
        <w:t xml:space="preserve"> </w:t>
      </w:r>
      <w:proofErr w:type="spellStart"/>
      <w:r w:rsidRPr="000C33CB">
        <w:rPr>
          <w:lang w:val="lv-LV"/>
        </w:rPr>
        <w:t>device</w:t>
      </w:r>
      <w:proofErr w:type="spellEnd"/>
      <w:r w:rsidRPr="000C33CB">
        <w:rPr>
          <w:lang w:val="lv-LV"/>
        </w:rPr>
        <w:t xml:space="preserve"> </w:t>
      </w:r>
      <w:proofErr w:type="spellStart"/>
      <w:r w:rsidRPr="000C33CB">
        <w:rPr>
          <w:lang w:val="lv-LV"/>
        </w:rPr>
        <w:t>or</w:t>
      </w:r>
      <w:proofErr w:type="spellEnd"/>
      <w:r w:rsidRPr="000C33CB">
        <w:rPr>
          <w:lang w:val="lv-LV"/>
        </w:rPr>
        <w:t xml:space="preserve"> </w:t>
      </w:r>
      <w:proofErr w:type="spellStart"/>
      <w:r w:rsidRPr="000C33CB">
        <w:rPr>
          <w:lang w:val="lv-LV"/>
        </w:rPr>
        <w:t>an</w:t>
      </w:r>
      <w:proofErr w:type="spellEnd"/>
      <w:r w:rsidRPr="000C33CB">
        <w:rPr>
          <w:lang w:val="lv-LV"/>
        </w:rPr>
        <w:t xml:space="preserve"> </w:t>
      </w:r>
      <w:proofErr w:type="spellStart"/>
      <w:r w:rsidRPr="000C33CB">
        <w:rPr>
          <w:lang w:val="lv-LV"/>
        </w:rPr>
        <w:t>equivalent</w:t>
      </w:r>
      <w:proofErr w:type="spellEnd"/>
      <w:r w:rsidRPr="000C33CB">
        <w:rPr>
          <w:lang w:val="lv-LV"/>
        </w:rPr>
        <w:t xml:space="preserve"> </w:t>
      </w:r>
      <w:proofErr w:type="spellStart"/>
      <w:r w:rsidRPr="000C33CB">
        <w:rPr>
          <w:lang w:val="lv-LV"/>
        </w:rPr>
        <w:t>method</w:t>
      </w:r>
      <w:proofErr w:type="spellEnd"/>
      <w:r w:rsidRPr="000C33CB">
        <w:rPr>
          <w:lang w:val="lv-LV"/>
        </w:rPr>
        <w:t xml:space="preserve">, </w:t>
      </w:r>
      <w:proofErr w:type="spellStart"/>
      <w:r w:rsidRPr="000C33CB">
        <w:rPr>
          <w:lang w:val="lv-LV"/>
        </w:rPr>
        <w:t>based</w:t>
      </w:r>
      <w:proofErr w:type="spellEnd"/>
      <w:r w:rsidRPr="000C33CB">
        <w:rPr>
          <w:lang w:val="lv-LV"/>
        </w:rPr>
        <w:t xml:space="preserve"> </w:t>
      </w:r>
      <w:proofErr w:type="spellStart"/>
      <w:r w:rsidRPr="000C33CB">
        <w:rPr>
          <w:lang w:val="lv-LV"/>
        </w:rPr>
        <w:t>on</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dimensions</w:t>
      </w:r>
      <w:proofErr w:type="spellEnd"/>
      <w:r w:rsidRPr="000C33CB">
        <w:rPr>
          <w:lang w:val="lv-LV"/>
        </w:rPr>
        <w:t xml:space="preserve"> </w:t>
      </w:r>
      <w:proofErr w:type="spellStart"/>
      <w:r w:rsidRPr="000C33CB">
        <w:rPr>
          <w:lang w:val="lv-LV"/>
        </w:rPr>
        <w:t>and</w:t>
      </w:r>
      <w:proofErr w:type="spellEnd"/>
      <w:r w:rsidRPr="000C33CB">
        <w:rPr>
          <w:lang w:val="lv-LV"/>
        </w:rPr>
        <w:t xml:space="preserve"> tolerances </w:t>
      </w:r>
      <w:proofErr w:type="spellStart"/>
      <w:r w:rsidRPr="000C33CB">
        <w:rPr>
          <w:lang w:val="lv-LV"/>
        </w:rPr>
        <w:t>specified</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drawing</w:t>
      </w:r>
      <w:proofErr w:type="spellEnd"/>
      <w:r w:rsidRPr="000C33CB">
        <w:rPr>
          <w:lang w:val="lv-LV"/>
        </w:rPr>
        <w:t xml:space="preserve"> DO535327. </w:t>
      </w:r>
    </w:p>
    <w:p w14:paraId="70334A49" w14:textId="175C8E9D" w:rsidR="00345498" w:rsidRPr="000C33CB" w:rsidRDefault="000C33CB" w:rsidP="000C33CB">
      <w:proofErr w:type="spellStart"/>
      <w:r w:rsidRPr="000C33CB">
        <w:rPr>
          <w:lang w:val="lv-LV"/>
        </w:rPr>
        <w:t>The</w:t>
      </w:r>
      <w:proofErr w:type="spellEnd"/>
      <w:r w:rsidRPr="000C33CB">
        <w:rPr>
          <w:lang w:val="lv-LV"/>
        </w:rPr>
        <w:t xml:space="preserve"> </w:t>
      </w:r>
      <w:proofErr w:type="spellStart"/>
      <w:r w:rsidRPr="000C33CB">
        <w:rPr>
          <w:lang w:val="lv-LV"/>
        </w:rPr>
        <w:t>measurement</w:t>
      </w:r>
      <w:proofErr w:type="spellEnd"/>
      <w:r w:rsidRPr="000C33CB">
        <w:rPr>
          <w:lang w:val="lv-LV"/>
        </w:rPr>
        <w:t xml:space="preserve"> </w:t>
      </w:r>
      <w:proofErr w:type="spellStart"/>
      <w:r w:rsidRPr="000C33CB">
        <w:rPr>
          <w:lang w:val="lv-LV"/>
        </w:rPr>
        <w:t>results</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recorded</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measurement</w:t>
      </w:r>
      <w:proofErr w:type="spellEnd"/>
      <w:r w:rsidRPr="000C33CB">
        <w:rPr>
          <w:lang w:val="lv-LV"/>
        </w:rPr>
        <w:t xml:space="preserve"> </w:t>
      </w:r>
      <w:proofErr w:type="spellStart"/>
      <w:r w:rsidRPr="000C33CB">
        <w:rPr>
          <w:lang w:val="lv-LV"/>
        </w:rPr>
        <w:t>report</w:t>
      </w:r>
      <w:proofErr w:type="spellEnd"/>
      <w:r w:rsidRPr="000C33CB">
        <w:rPr>
          <w:lang w:val="lv-LV"/>
        </w:rPr>
        <w:t xml:space="preserve"> (</w:t>
      </w:r>
      <w:proofErr w:type="spellStart"/>
      <w:r w:rsidRPr="000C33CB">
        <w:rPr>
          <w:lang w:val="lv-LV"/>
        </w:rPr>
        <w:t>see</w:t>
      </w:r>
      <w:proofErr w:type="spellEnd"/>
      <w:r w:rsidRPr="000C33CB">
        <w:rPr>
          <w:lang w:val="lv-LV"/>
        </w:rPr>
        <w:t xml:space="preserve"> </w:t>
      </w:r>
      <w:proofErr w:type="spellStart"/>
      <w:r w:rsidRPr="000C33CB">
        <w:rPr>
          <w:lang w:val="lv-LV"/>
        </w:rPr>
        <w:t>Section</w:t>
      </w:r>
      <w:proofErr w:type="spellEnd"/>
      <w:r w:rsidRPr="000C33CB">
        <w:rPr>
          <w:lang w:val="lv-LV"/>
        </w:rPr>
        <w:t xml:space="preserve"> 5).</w:t>
      </w:r>
    </w:p>
    <w:p w14:paraId="7AB5C827"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lastRenderedPageBreak/>
        <w:t xml:space="preserve">2.3 </w:t>
      </w:r>
      <w:proofErr w:type="spellStart"/>
      <w:r w:rsidRPr="00E15433">
        <w:rPr>
          <w:rFonts w:ascii="Calibri" w:eastAsia="Times New Roman" w:hAnsi="Calibri" w:cs="Times New Roman"/>
          <w:b/>
          <w:sz w:val="26"/>
          <w:szCs w:val="26"/>
          <w:lang w:val="lv-LV" w:eastAsia="lv-LV"/>
        </w:rPr>
        <w:t>Magnetic</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testing</w:t>
      </w:r>
      <w:proofErr w:type="spellEnd"/>
    </w:p>
    <w:p w14:paraId="1FEF15F3" w14:textId="08D7E250" w:rsidR="000C33CB" w:rsidRPr="000C33CB" w:rsidRDefault="000C33CB" w:rsidP="000C33CB">
      <w:pPr>
        <w:rPr>
          <w:lang w:val="lv-LV"/>
        </w:rPr>
      </w:pP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have</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right</w:t>
      </w:r>
      <w:proofErr w:type="spellEnd"/>
      <w:r w:rsidRPr="000C33CB">
        <w:rPr>
          <w:lang w:val="lv-LV"/>
        </w:rPr>
        <w:t xml:space="preserve"> to </w:t>
      </w:r>
      <w:proofErr w:type="spellStart"/>
      <w:r w:rsidRPr="000C33CB">
        <w:rPr>
          <w:lang w:val="lv-LV"/>
        </w:rPr>
        <w:t>use</w:t>
      </w:r>
      <w:proofErr w:type="spellEnd"/>
      <w:r w:rsidRPr="000C33CB">
        <w:rPr>
          <w:lang w:val="lv-LV"/>
        </w:rPr>
        <w:t xml:space="preserve"> </w:t>
      </w:r>
      <w:proofErr w:type="spellStart"/>
      <w:r w:rsidRPr="000C33CB">
        <w:rPr>
          <w:lang w:val="lv-LV"/>
        </w:rPr>
        <w:t>the</w:t>
      </w:r>
      <w:proofErr w:type="spellEnd"/>
      <w:r w:rsidRPr="000C33CB">
        <w:rPr>
          <w:lang w:val="lv-LV"/>
        </w:rPr>
        <w:t xml:space="preserve"> MT </w:t>
      </w:r>
      <w:proofErr w:type="spellStart"/>
      <w:r w:rsidRPr="000C33CB">
        <w:rPr>
          <w:lang w:val="lv-LV"/>
        </w:rPr>
        <w:t>reports</w:t>
      </w:r>
      <w:proofErr w:type="spellEnd"/>
      <w:r w:rsidRPr="000C33CB">
        <w:rPr>
          <w:lang w:val="lv-LV"/>
        </w:rPr>
        <w:t xml:space="preserve"> </w:t>
      </w:r>
      <w:proofErr w:type="spellStart"/>
      <w:r w:rsidRPr="000C33CB">
        <w:rPr>
          <w:lang w:val="lv-LV"/>
        </w:rPr>
        <w:t>provided</w:t>
      </w:r>
      <w:proofErr w:type="spellEnd"/>
      <w:r w:rsidRPr="000C33CB">
        <w:rPr>
          <w:lang w:val="lv-LV"/>
        </w:rPr>
        <w:t xml:space="preserve"> </w:t>
      </w:r>
      <w:proofErr w:type="spellStart"/>
      <w:r w:rsidRPr="000C33CB">
        <w:rPr>
          <w:lang w:val="lv-LV"/>
        </w:rPr>
        <w:t>by</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Customer</w:t>
      </w:r>
      <w:proofErr w:type="spellEnd"/>
      <w:r w:rsidRPr="000C33CB">
        <w:rPr>
          <w:lang w:val="lv-LV"/>
        </w:rPr>
        <w:t xml:space="preserve"> </w:t>
      </w:r>
      <w:proofErr w:type="spellStart"/>
      <w:r w:rsidRPr="000C33CB">
        <w:rPr>
          <w:lang w:val="lv-LV"/>
        </w:rPr>
        <w:t>as</w:t>
      </w:r>
      <w:proofErr w:type="spellEnd"/>
      <w:r w:rsidRPr="000C33CB">
        <w:rPr>
          <w:lang w:val="lv-LV"/>
        </w:rPr>
        <w:t xml:space="preserve"> </w:t>
      </w:r>
      <w:proofErr w:type="spellStart"/>
      <w:r w:rsidRPr="000C33CB">
        <w:rPr>
          <w:lang w:val="lv-LV"/>
        </w:rPr>
        <w:t>an</w:t>
      </w:r>
      <w:proofErr w:type="spellEnd"/>
      <w:r w:rsidRPr="000C33CB">
        <w:rPr>
          <w:lang w:val="lv-LV"/>
        </w:rPr>
        <w:t xml:space="preserve"> </w:t>
      </w:r>
      <w:proofErr w:type="spellStart"/>
      <w:r w:rsidRPr="000C33CB">
        <w:rPr>
          <w:lang w:val="lv-LV"/>
        </w:rPr>
        <w:t>initial</w:t>
      </w:r>
      <w:proofErr w:type="spellEnd"/>
      <w:r w:rsidRPr="000C33CB">
        <w:rPr>
          <w:lang w:val="lv-LV"/>
        </w:rPr>
        <w:t xml:space="preserve"> </w:t>
      </w:r>
      <w:proofErr w:type="spellStart"/>
      <w:r w:rsidRPr="000C33CB">
        <w:rPr>
          <w:lang w:val="lv-LV"/>
        </w:rPr>
        <w:t>assessment</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scope</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additional</w:t>
      </w:r>
      <w:proofErr w:type="spellEnd"/>
      <w:r w:rsidRPr="000C33CB">
        <w:rPr>
          <w:lang w:val="lv-LV"/>
        </w:rPr>
        <w:t xml:space="preserve"> MT </w:t>
      </w:r>
      <w:proofErr w:type="spellStart"/>
      <w:r w:rsidRPr="000C33CB">
        <w:rPr>
          <w:lang w:val="lv-LV"/>
        </w:rPr>
        <w:t>inspections</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determined</w:t>
      </w:r>
      <w:proofErr w:type="spellEnd"/>
      <w:r w:rsidRPr="000C33CB">
        <w:rPr>
          <w:lang w:val="lv-LV"/>
        </w:rPr>
        <w:t xml:space="preserve"> </w:t>
      </w:r>
      <w:proofErr w:type="spellStart"/>
      <w:r w:rsidRPr="000C33CB">
        <w:rPr>
          <w:lang w:val="lv-LV"/>
        </w:rPr>
        <w:t>by</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at</w:t>
      </w:r>
      <w:proofErr w:type="spellEnd"/>
      <w:r w:rsidRPr="000C33CB">
        <w:rPr>
          <w:lang w:val="lv-LV"/>
        </w:rPr>
        <w:t xml:space="preserve"> </w:t>
      </w:r>
      <w:proofErr w:type="spellStart"/>
      <w:r w:rsidRPr="000C33CB">
        <w:rPr>
          <w:lang w:val="lv-LV"/>
        </w:rPr>
        <w:t>its</w:t>
      </w:r>
      <w:proofErr w:type="spellEnd"/>
      <w:r w:rsidRPr="000C33CB">
        <w:rPr>
          <w:lang w:val="lv-LV"/>
        </w:rPr>
        <w:t xml:space="preserve"> </w:t>
      </w:r>
      <w:proofErr w:type="spellStart"/>
      <w:r w:rsidRPr="000C33CB">
        <w:rPr>
          <w:lang w:val="lv-LV"/>
        </w:rPr>
        <w:t>own</w:t>
      </w:r>
      <w:proofErr w:type="spellEnd"/>
      <w:r w:rsidRPr="000C33CB">
        <w:rPr>
          <w:lang w:val="lv-LV"/>
        </w:rPr>
        <w:t xml:space="preserve"> </w:t>
      </w:r>
      <w:proofErr w:type="spellStart"/>
      <w:r w:rsidRPr="000C33CB">
        <w:rPr>
          <w:lang w:val="lv-LV"/>
        </w:rPr>
        <w:t>discretion</w:t>
      </w:r>
      <w:proofErr w:type="spellEnd"/>
      <w:r w:rsidRPr="000C33CB">
        <w:rPr>
          <w:lang w:val="lv-LV"/>
        </w:rPr>
        <w:t xml:space="preserve">, </w:t>
      </w:r>
      <w:proofErr w:type="spellStart"/>
      <w:r w:rsidRPr="000C33CB">
        <w:rPr>
          <w:lang w:val="lv-LV"/>
        </w:rPr>
        <w:t>if</w:t>
      </w:r>
      <w:proofErr w:type="spellEnd"/>
      <w:r w:rsidRPr="000C33CB">
        <w:rPr>
          <w:lang w:val="lv-LV"/>
        </w:rPr>
        <w:t xml:space="preserve"> </w:t>
      </w:r>
      <w:proofErr w:type="spellStart"/>
      <w:r w:rsidRPr="000C33CB">
        <w:rPr>
          <w:lang w:val="lv-LV"/>
        </w:rPr>
        <w:t>required</w:t>
      </w:r>
      <w:proofErr w:type="spellEnd"/>
      <w:r w:rsidRPr="000C33CB">
        <w:rPr>
          <w:lang w:val="lv-LV"/>
        </w:rPr>
        <w:t xml:space="preserve"> </w:t>
      </w:r>
      <w:proofErr w:type="spellStart"/>
      <w:r w:rsidRPr="000C33CB">
        <w:rPr>
          <w:lang w:val="lv-LV"/>
        </w:rPr>
        <w:t>for</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preparation</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technical</w:t>
      </w:r>
      <w:proofErr w:type="spellEnd"/>
      <w:r w:rsidRPr="000C33CB">
        <w:rPr>
          <w:lang w:val="lv-LV"/>
        </w:rPr>
        <w:t xml:space="preserve"> </w:t>
      </w:r>
      <w:proofErr w:type="spellStart"/>
      <w:r w:rsidRPr="000C33CB">
        <w:rPr>
          <w:lang w:val="lv-LV"/>
        </w:rPr>
        <w:t>opinion</w:t>
      </w:r>
      <w:proofErr w:type="spellEnd"/>
      <w:r w:rsidRPr="000C33CB">
        <w:rPr>
          <w:lang w:val="lv-LV"/>
        </w:rPr>
        <w:t xml:space="preserve">. MT </w:t>
      </w:r>
      <w:proofErr w:type="spellStart"/>
      <w:r w:rsidRPr="000C33CB">
        <w:rPr>
          <w:lang w:val="lv-LV"/>
        </w:rPr>
        <w:t>shall</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performed</w:t>
      </w:r>
      <w:proofErr w:type="spellEnd"/>
      <w:r w:rsidRPr="000C33CB">
        <w:rPr>
          <w:lang w:val="lv-LV"/>
        </w:rPr>
        <w:t xml:space="preserve"> </w:t>
      </w:r>
      <w:proofErr w:type="spellStart"/>
      <w:r w:rsidRPr="000C33CB">
        <w:rPr>
          <w:lang w:val="lv-LV"/>
        </w:rPr>
        <w:t>for</w:t>
      </w:r>
      <w:proofErr w:type="spellEnd"/>
      <w:r w:rsidRPr="000C33CB">
        <w:rPr>
          <w:lang w:val="lv-LV"/>
        </w:rPr>
        <w:t xml:space="preserve"> </w:t>
      </w:r>
      <w:proofErr w:type="spellStart"/>
      <w:r w:rsidRPr="000C33CB">
        <w:rPr>
          <w:lang w:val="lv-LV"/>
        </w:rPr>
        <w:t>Category</w:t>
      </w:r>
      <w:proofErr w:type="spellEnd"/>
      <w:r w:rsidRPr="000C33CB">
        <w:rPr>
          <w:lang w:val="lv-LV"/>
        </w:rPr>
        <w:t xml:space="preserve"> B </w:t>
      </w:r>
      <w:proofErr w:type="spellStart"/>
      <w:r w:rsidRPr="000C33CB">
        <w:rPr>
          <w:lang w:val="lv-LV"/>
        </w:rPr>
        <w:t>defects</w:t>
      </w:r>
      <w:proofErr w:type="spellEnd"/>
      <w:r w:rsidRPr="000C33CB">
        <w:rPr>
          <w:lang w:val="lv-LV"/>
        </w:rPr>
        <w:t xml:space="preserve"> </w:t>
      </w:r>
      <w:proofErr w:type="spellStart"/>
      <w:r w:rsidRPr="000C33CB">
        <w:rPr>
          <w:lang w:val="lv-LV"/>
        </w:rPr>
        <w:t>if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defect</w:t>
      </w:r>
      <w:proofErr w:type="spellEnd"/>
      <w:r w:rsidRPr="000C33CB">
        <w:rPr>
          <w:lang w:val="lv-LV"/>
        </w:rPr>
        <w:t xml:space="preserve"> </w:t>
      </w:r>
      <w:proofErr w:type="spellStart"/>
      <w:r w:rsidRPr="000C33CB">
        <w:rPr>
          <w:lang w:val="lv-LV"/>
        </w:rPr>
        <w:t>is</w:t>
      </w:r>
      <w:proofErr w:type="spellEnd"/>
      <w:r w:rsidRPr="000C33CB">
        <w:rPr>
          <w:lang w:val="lv-LV"/>
        </w:rPr>
        <w:t xml:space="preserve"> </w:t>
      </w:r>
      <w:proofErr w:type="spellStart"/>
      <w:r w:rsidRPr="000C33CB">
        <w:rPr>
          <w:lang w:val="lv-LV"/>
        </w:rPr>
        <w:t>potentially</w:t>
      </w:r>
      <w:proofErr w:type="spellEnd"/>
      <w:r w:rsidRPr="000C33CB">
        <w:rPr>
          <w:lang w:val="lv-LV"/>
        </w:rPr>
        <w:t xml:space="preserve"> </w:t>
      </w:r>
      <w:proofErr w:type="spellStart"/>
      <w:r w:rsidRPr="000C33CB">
        <w:rPr>
          <w:lang w:val="lv-LV"/>
        </w:rPr>
        <w:t>repairable</w:t>
      </w:r>
      <w:proofErr w:type="spellEnd"/>
      <w:r w:rsidRPr="000C33CB">
        <w:rPr>
          <w:lang w:val="lv-LV"/>
        </w:rPr>
        <w:t xml:space="preserve">. </w:t>
      </w:r>
    </w:p>
    <w:p w14:paraId="3229C50C" w14:textId="6B54BDD8" w:rsidR="000C33CB" w:rsidRPr="000C33CB" w:rsidRDefault="000C33CB" w:rsidP="000C33CB">
      <w:pPr>
        <w:pStyle w:val="ListParagraph"/>
        <w:numPr>
          <w:ilvl w:val="0"/>
          <w:numId w:val="16"/>
        </w:numPr>
        <w:rPr>
          <w:lang w:val="lv-LV"/>
        </w:rPr>
      </w:pP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perform</w:t>
      </w:r>
      <w:proofErr w:type="spellEnd"/>
      <w:r w:rsidRPr="000C33CB">
        <w:rPr>
          <w:lang w:val="lv-LV"/>
        </w:rPr>
        <w:t xml:space="preserve"> </w:t>
      </w:r>
      <w:proofErr w:type="spellStart"/>
      <w:r w:rsidRPr="000C33CB">
        <w:rPr>
          <w:lang w:val="lv-LV"/>
        </w:rPr>
        <w:t>magnetic</w:t>
      </w:r>
      <w:proofErr w:type="spellEnd"/>
      <w:r w:rsidRPr="000C33CB">
        <w:rPr>
          <w:lang w:val="lv-LV"/>
        </w:rPr>
        <w:t xml:space="preserve"> </w:t>
      </w:r>
      <w:proofErr w:type="spellStart"/>
      <w:r w:rsidRPr="000C33CB">
        <w:rPr>
          <w:lang w:val="lv-LV"/>
        </w:rPr>
        <w:t>particle</w:t>
      </w:r>
      <w:proofErr w:type="spellEnd"/>
      <w:r w:rsidRPr="000C33CB">
        <w:rPr>
          <w:lang w:val="lv-LV"/>
        </w:rPr>
        <w:t xml:space="preserve"> </w:t>
      </w:r>
      <w:proofErr w:type="spellStart"/>
      <w:r w:rsidRPr="000C33CB">
        <w:rPr>
          <w:lang w:val="lv-LV"/>
        </w:rPr>
        <w:t>testing</w:t>
      </w:r>
      <w:proofErr w:type="spellEnd"/>
      <w:r w:rsidRPr="000C33CB">
        <w:rPr>
          <w:lang w:val="lv-LV"/>
        </w:rPr>
        <w:t xml:space="preserve"> (MT) </w:t>
      </w:r>
      <w:proofErr w:type="spellStart"/>
      <w:r w:rsidRPr="000C33CB">
        <w:rPr>
          <w:lang w:val="lv-LV"/>
        </w:rPr>
        <w:t>of</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frame</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accordance</w:t>
      </w:r>
      <w:proofErr w:type="spellEnd"/>
      <w:r w:rsidRPr="000C33CB">
        <w:rPr>
          <w:lang w:val="lv-LV"/>
        </w:rPr>
        <w:t xml:space="preserve"> </w:t>
      </w:r>
      <w:proofErr w:type="spellStart"/>
      <w:r w:rsidRPr="000C33CB">
        <w:rPr>
          <w:lang w:val="lv-LV"/>
        </w:rPr>
        <w:t>with</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Customer’s</w:t>
      </w:r>
      <w:proofErr w:type="spellEnd"/>
      <w:r w:rsidRPr="000C33CB">
        <w:rPr>
          <w:lang w:val="lv-LV"/>
        </w:rPr>
        <w:t xml:space="preserve"> </w:t>
      </w:r>
      <w:proofErr w:type="spellStart"/>
      <w:r w:rsidRPr="000C33CB">
        <w:rPr>
          <w:lang w:val="lv-LV"/>
        </w:rPr>
        <w:t>Technical</w:t>
      </w:r>
      <w:proofErr w:type="spellEnd"/>
      <w:r w:rsidRPr="000C33CB">
        <w:rPr>
          <w:lang w:val="lv-LV"/>
        </w:rPr>
        <w:t xml:space="preserve"> </w:t>
      </w:r>
      <w:proofErr w:type="spellStart"/>
      <w:r w:rsidRPr="000C33CB">
        <w:rPr>
          <w:lang w:val="lv-LV"/>
        </w:rPr>
        <w:t>Specification</w:t>
      </w:r>
      <w:proofErr w:type="spellEnd"/>
      <w:r w:rsidRPr="000C33CB">
        <w:rPr>
          <w:lang w:val="lv-LV"/>
        </w:rPr>
        <w:t xml:space="preserve"> No. [1] </w:t>
      </w:r>
      <w:proofErr w:type="spellStart"/>
      <w:r w:rsidRPr="000C33CB">
        <w:rPr>
          <w:lang w:val="lv-LV"/>
        </w:rPr>
        <w:t>referred</w:t>
      </w:r>
      <w:proofErr w:type="spellEnd"/>
      <w:r w:rsidRPr="000C33CB">
        <w:rPr>
          <w:lang w:val="lv-LV"/>
        </w:rPr>
        <w:t xml:space="preserve"> to </w:t>
      </w:r>
      <w:proofErr w:type="spellStart"/>
      <w:r w:rsidRPr="000C33CB">
        <w:rPr>
          <w:lang w:val="lv-LV"/>
        </w:rPr>
        <w:t>in</w:t>
      </w:r>
      <w:proofErr w:type="spellEnd"/>
      <w:r w:rsidRPr="000C33CB">
        <w:rPr>
          <w:lang w:val="lv-LV"/>
        </w:rPr>
        <w:t xml:space="preserve"> </w:t>
      </w:r>
      <w:proofErr w:type="spellStart"/>
      <w:r w:rsidRPr="000C33CB">
        <w:rPr>
          <w:lang w:val="lv-LV"/>
        </w:rPr>
        <w:t>Section</w:t>
      </w:r>
      <w:proofErr w:type="spellEnd"/>
      <w:r w:rsidRPr="000C33CB">
        <w:rPr>
          <w:lang w:val="lv-LV"/>
        </w:rPr>
        <w:t xml:space="preserve"> 3. </w:t>
      </w:r>
    </w:p>
    <w:p w14:paraId="036E025D" w14:textId="3F05E645" w:rsidR="00345498" w:rsidRPr="000C33CB" w:rsidRDefault="000C33CB" w:rsidP="000C33CB">
      <w:pPr>
        <w:pStyle w:val="ListParagraph"/>
        <w:numPr>
          <w:ilvl w:val="0"/>
          <w:numId w:val="16"/>
        </w:numPr>
      </w:pPr>
      <w:proofErr w:type="spellStart"/>
      <w:r w:rsidRPr="000C33CB">
        <w:rPr>
          <w:lang w:val="lv-LV"/>
        </w:rPr>
        <w:t>Inspections</w:t>
      </w:r>
      <w:proofErr w:type="spellEnd"/>
      <w:r w:rsidRPr="000C33CB">
        <w:rPr>
          <w:lang w:val="lv-LV"/>
        </w:rPr>
        <w:t xml:space="preserve"> </w:t>
      </w:r>
      <w:proofErr w:type="spellStart"/>
      <w:r w:rsidRPr="000C33CB">
        <w:rPr>
          <w:lang w:val="lv-LV"/>
        </w:rPr>
        <w:t>may</w:t>
      </w:r>
      <w:proofErr w:type="spellEnd"/>
      <w:r w:rsidRPr="000C33CB">
        <w:rPr>
          <w:lang w:val="lv-LV"/>
        </w:rPr>
        <w:t xml:space="preserve"> </w:t>
      </w:r>
      <w:proofErr w:type="spellStart"/>
      <w:r w:rsidRPr="000C33CB">
        <w:rPr>
          <w:lang w:val="lv-LV"/>
        </w:rPr>
        <w:t>only</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performed</w:t>
      </w:r>
      <w:proofErr w:type="spellEnd"/>
      <w:r w:rsidRPr="000C33CB">
        <w:rPr>
          <w:lang w:val="lv-LV"/>
        </w:rPr>
        <w:t xml:space="preserve"> </w:t>
      </w:r>
      <w:proofErr w:type="spellStart"/>
      <w:r w:rsidRPr="000C33CB">
        <w:rPr>
          <w:lang w:val="lv-LV"/>
        </w:rPr>
        <w:t>by</w:t>
      </w:r>
      <w:proofErr w:type="spellEnd"/>
      <w:r w:rsidRPr="000C33CB">
        <w:rPr>
          <w:lang w:val="lv-LV"/>
        </w:rPr>
        <w:t xml:space="preserve"> </w:t>
      </w:r>
      <w:proofErr w:type="spellStart"/>
      <w:r w:rsidRPr="000C33CB">
        <w:rPr>
          <w:lang w:val="lv-LV"/>
        </w:rPr>
        <w:t>personnel</w:t>
      </w:r>
      <w:proofErr w:type="spellEnd"/>
      <w:r w:rsidRPr="000C33CB">
        <w:rPr>
          <w:lang w:val="lv-LV"/>
        </w:rPr>
        <w:t xml:space="preserve"> </w:t>
      </w:r>
      <w:proofErr w:type="spellStart"/>
      <w:r w:rsidRPr="000C33CB">
        <w:rPr>
          <w:lang w:val="lv-LV"/>
        </w:rPr>
        <w:t>certified</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accordance</w:t>
      </w:r>
      <w:proofErr w:type="spellEnd"/>
      <w:r w:rsidRPr="000C33CB">
        <w:rPr>
          <w:lang w:val="lv-LV"/>
        </w:rPr>
        <w:t xml:space="preserve"> </w:t>
      </w:r>
      <w:proofErr w:type="spellStart"/>
      <w:r w:rsidRPr="000C33CB">
        <w:rPr>
          <w:lang w:val="lv-LV"/>
        </w:rPr>
        <w:t>with</w:t>
      </w:r>
      <w:proofErr w:type="spellEnd"/>
      <w:r w:rsidRPr="000C33CB">
        <w:rPr>
          <w:lang w:val="lv-LV"/>
        </w:rPr>
        <w:t xml:space="preserve"> </w:t>
      </w:r>
      <w:proofErr w:type="spellStart"/>
      <w:r w:rsidRPr="000C33CB">
        <w:rPr>
          <w:lang w:val="lv-LV"/>
        </w:rPr>
        <w:t>the</w:t>
      </w:r>
      <w:proofErr w:type="spellEnd"/>
      <w:r w:rsidRPr="000C33CB">
        <w:rPr>
          <w:lang w:val="lv-LV"/>
        </w:rPr>
        <w:t xml:space="preserve"> EN ISO 9712 </w:t>
      </w:r>
      <w:proofErr w:type="spellStart"/>
      <w:r w:rsidRPr="000C33CB">
        <w:rPr>
          <w:lang w:val="lv-LV"/>
        </w:rPr>
        <w:t>standard</w:t>
      </w:r>
      <w:proofErr w:type="spellEnd"/>
      <w:r w:rsidRPr="000C33CB">
        <w:rPr>
          <w:lang w:val="lv-LV"/>
        </w:rPr>
        <w:t>.</w:t>
      </w:r>
    </w:p>
    <w:p w14:paraId="2E5D6847" w14:textId="77777777" w:rsidR="00345498" w:rsidRDefault="003664C0">
      <w:pPr>
        <w:rPr>
          <w:rFonts w:ascii="Calibri" w:eastAsia="Times New Roman" w:hAnsi="Calibri" w:cs="Times New Roman"/>
          <w:b/>
          <w:sz w:val="32"/>
          <w:szCs w:val="32"/>
          <w:lang w:val="lv-LV" w:eastAsia="lv-LV"/>
        </w:rPr>
      </w:pPr>
      <w:r w:rsidRPr="00E15433">
        <w:rPr>
          <w:rFonts w:ascii="Calibri" w:eastAsia="Times New Roman" w:hAnsi="Calibri" w:cs="Times New Roman"/>
          <w:b/>
          <w:sz w:val="32"/>
          <w:szCs w:val="32"/>
          <w:lang w:val="lv-LV" w:eastAsia="lv-LV"/>
        </w:rPr>
        <w:t xml:space="preserve">3. </w:t>
      </w:r>
      <w:proofErr w:type="spellStart"/>
      <w:r w:rsidRPr="00E15433">
        <w:rPr>
          <w:rFonts w:ascii="Calibri" w:eastAsia="Times New Roman" w:hAnsi="Calibri" w:cs="Times New Roman"/>
          <w:b/>
          <w:sz w:val="32"/>
          <w:szCs w:val="32"/>
          <w:lang w:val="lv-LV" w:eastAsia="lv-LV"/>
        </w:rPr>
        <w:t>Applicable</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Standards</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and</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Documentation</w:t>
      </w:r>
      <w:proofErr w:type="spellEnd"/>
    </w:p>
    <w:p w14:paraId="016B60E0" w14:textId="3168F79D" w:rsidR="006B578D" w:rsidRPr="006B578D" w:rsidRDefault="006B578D">
      <w:pPr>
        <w:rPr>
          <w:rFonts w:ascii="Calibri" w:eastAsia="Times New Roman" w:hAnsi="Calibri" w:cs="Times New Roman"/>
          <w:b/>
          <w:sz w:val="26"/>
          <w:szCs w:val="26"/>
          <w:lang w:val="lv-LV" w:eastAsia="lv-LV"/>
        </w:rPr>
      </w:pPr>
      <w:r w:rsidRPr="006B578D">
        <w:rPr>
          <w:rFonts w:ascii="Calibri" w:eastAsia="Times New Roman" w:hAnsi="Calibri" w:cs="Times New Roman"/>
          <w:b/>
          <w:sz w:val="26"/>
          <w:szCs w:val="26"/>
          <w:lang w:val="lv-LV" w:eastAsia="lv-LV"/>
        </w:rPr>
        <w:t xml:space="preserve">3.1. </w:t>
      </w:r>
      <w:proofErr w:type="spellStart"/>
      <w:r w:rsidRPr="006B578D">
        <w:rPr>
          <w:rFonts w:ascii="Calibri" w:eastAsia="Times New Roman" w:hAnsi="Calibri" w:cs="Times New Roman"/>
          <w:b/>
          <w:sz w:val="26"/>
          <w:szCs w:val="26"/>
          <w:lang w:val="lv-LV" w:eastAsia="lv-LV"/>
        </w:rPr>
        <w:t>Standards</w:t>
      </w:r>
      <w:proofErr w:type="spellEnd"/>
    </w:p>
    <w:p w14:paraId="5244B0B9" w14:textId="77777777" w:rsidR="000C33CB" w:rsidRPr="000C33CB" w:rsidRDefault="000C33CB" w:rsidP="000C33CB">
      <w:pPr>
        <w:rPr>
          <w:lang w:val="lv-LV"/>
        </w:rPr>
      </w:pPr>
      <w:proofErr w:type="spellStart"/>
      <w:r w:rsidRPr="000C33CB">
        <w:rPr>
          <w:lang w:val="lv-LV"/>
        </w:rPr>
        <w:t>The</w:t>
      </w:r>
      <w:proofErr w:type="spellEnd"/>
      <w:r w:rsidRPr="000C33CB">
        <w:rPr>
          <w:lang w:val="lv-LV"/>
        </w:rPr>
        <w:t xml:space="preserve"> </w:t>
      </w:r>
      <w:proofErr w:type="spellStart"/>
      <w:r w:rsidRPr="000C33CB">
        <w:rPr>
          <w:lang w:val="lv-LV"/>
        </w:rPr>
        <w:t>following</w:t>
      </w:r>
      <w:proofErr w:type="spellEnd"/>
      <w:r w:rsidRPr="000C33CB">
        <w:rPr>
          <w:lang w:val="lv-LV"/>
        </w:rPr>
        <w:t xml:space="preserve"> </w:t>
      </w:r>
      <w:proofErr w:type="spellStart"/>
      <w:r w:rsidRPr="000C33CB">
        <w:rPr>
          <w:lang w:val="lv-LV"/>
        </w:rPr>
        <w:t>standards</w:t>
      </w:r>
      <w:proofErr w:type="spellEnd"/>
      <w:r w:rsidRPr="000C33CB">
        <w:rPr>
          <w:lang w:val="lv-LV"/>
        </w:rPr>
        <w:t xml:space="preserve"> </w:t>
      </w:r>
      <w:proofErr w:type="spellStart"/>
      <w:r w:rsidRPr="000C33CB">
        <w:rPr>
          <w:lang w:val="lv-LV"/>
        </w:rPr>
        <w:t>shall</w:t>
      </w:r>
      <w:proofErr w:type="spellEnd"/>
      <w:r w:rsidRPr="000C33CB">
        <w:rPr>
          <w:lang w:val="lv-LV"/>
        </w:rPr>
        <w:t xml:space="preserve"> </w:t>
      </w:r>
      <w:proofErr w:type="spellStart"/>
      <w:r w:rsidRPr="000C33CB">
        <w:rPr>
          <w:lang w:val="lv-LV"/>
        </w:rPr>
        <w:t>be</w:t>
      </w:r>
      <w:proofErr w:type="spellEnd"/>
      <w:r w:rsidRPr="000C33CB">
        <w:rPr>
          <w:lang w:val="lv-LV"/>
        </w:rPr>
        <w:t xml:space="preserve"> </w:t>
      </w:r>
      <w:proofErr w:type="spellStart"/>
      <w:r w:rsidRPr="000C33CB">
        <w:rPr>
          <w:lang w:val="lv-LV"/>
        </w:rPr>
        <w:t>applied</w:t>
      </w:r>
      <w:proofErr w:type="spellEnd"/>
      <w:r w:rsidRPr="000C33CB">
        <w:rPr>
          <w:lang w:val="lv-LV"/>
        </w:rPr>
        <w:t xml:space="preserve"> </w:t>
      </w:r>
      <w:proofErr w:type="spellStart"/>
      <w:r w:rsidRPr="000C33CB">
        <w:rPr>
          <w:lang w:val="lv-LV"/>
        </w:rPr>
        <w:t>for</w:t>
      </w:r>
      <w:proofErr w:type="spellEnd"/>
      <w:r w:rsidRPr="000C33CB">
        <w:rPr>
          <w:lang w:val="lv-LV"/>
        </w:rPr>
        <w:t xml:space="preserve"> </w:t>
      </w:r>
      <w:proofErr w:type="spellStart"/>
      <w:r w:rsidRPr="000C33CB">
        <w:rPr>
          <w:lang w:val="lv-LV"/>
        </w:rPr>
        <w:t>the</w:t>
      </w:r>
      <w:proofErr w:type="spellEnd"/>
      <w:r w:rsidRPr="000C33CB">
        <w:rPr>
          <w:lang w:val="lv-LV"/>
        </w:rPr>
        <w:t xml:space="preserve"> non-</w:t>
      </w:r>
      <w:proofErr w:type="spellStart"/>
      <w:r w:rsidRPr="000C33CB">
        <w:rPr>
          <w:lang w:val="lv-LV"/>
        </w:rPr>
        <w:t>destructive</w:t>
      </w:r>
      <w:proofErr w:type="spellEnd"/>
      <w:r w:rsidRPr="000C33CB">
        <w:rPr>
          <w:lang w:val="lv-LV"/>
        </w:rPr>
        <w:t xml:space="preserve"> </w:t>
      </w:r>
      <w:proofErr w:type="spellStart"/>
      <w:r w:rsidRPr="000C33CB">
        <w:rPr>
          <w:lang w:val="lv-LV"/>
        </w:rPr>
        <w:t>testing</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repair</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wheelset</w:t>
      </w:r>
      <w:proofErr w:type="spellEnd"/>
      <w:r w:rsidRPr="000C33CB">
        <w:rPr>
          <w:lang w:val="lv-LV"/>
        </w:rPr>
        <w:t xml:space="preserve"> (</w:t>
      </w:r>
      <w:proofErr w:type="spellStart"/>
      <w:r w:rsidRPr="000C33CB">
        <w:rPr>
          <w:lang w:val="lv-LV"/>
        </w:rPr>
        <w:t>bogie</w:t>
      </w:r>
      <w:proofErr w:type="spellEnd"/>
      <w:r w:rsidRPr="000C33CB">
        <w:rPr>
          <w:lang w:val="lv-LV"/>
        </w:rPr>
        <w:t xml:space="preserve">) </w:t>
      </w:r>
      <w:proofErr w:type="spellStart"/>
      <w:r w:rsidRPr="000C33CB">
        <w:rPr>
          <w:lang w:val="lv-LV"/>
        </w:rPr>
        <w:t>frames</w:t>
      </w:r>
      <w:proofErr w:type="spellEnd"/>
      <w:r w:rsidRPr="000C33CB">
        <w:rPr>
          <w:lang w:val="lv-LV"/>
        </w:rPr>
        <w:t>:</w:t>
      </w:r>
    </w:p>
    <w:p w14:paraId="303C963B" w14:textId="77777777" w:rsidR="000C33CB" w:rsidRPr="000C33CB" w:rsidRDefault="000C33CB" w:rsidP="000C33CB">
      <w:pPr>
        <w:numPr>
          <w:ilvl w:val="0"/>
          <w:numId w:val="17"/>
        </w:numPr>
        <w:rPr>
          <w:lang w:val="lv-LV"/>
        </w:rPr>
      </w:pPr>
      <w:r w:rsidRPr="000C33CB">
        <w:rPr>
          <w:lang w:val="lv-LV"/>
        </w:rPr>
        <w:t>ISO/TS 18173 Non-</w:t>
      </w:r>
      <w:proofErr w:type="spellStart"/>
      <w:r w:rsidRPr="000C33CB">
        <w:rPr>
          <w:lang w:val="lv-LV"/>
        </w:rPr>
        <w:t>destructive</w:t>
      </w:r>
      <w:proofErr w:type="spellEnd"/>
      <w:r w:rsidRPr="000C33CB">
        <w:rPr>
          <w:lang w:val="lv-LV"/>
        </w:rPr>
        <w:t xml:space="preserve"> </w:t>
      </w:r>
      <w:proofErr w:type="spellStart"/>
      <w:r w:rsidRPr="000C33CB">
        <w:rPr>
          <w:lang w:val="lv-LV"/>
        </w:rPr>
        <w:t>testing</w:t>
      </w:r>
      <w:proofErr w:type="spellEnd"/>
      <w:r w:rsidRPr="000C33CB">
        <w:rPr>
          <w:lang w:val="lv-LV"/>
        </w:rPr>
        <w:t xml:space="preserve"> – </w:t>
      </w:r>
      <w:proofErr w:type="spellStart"/>
      <w:r w:rsidRPr="000C33CB">
        <w:rPr>
          <w:lang w:val="lv-LV"/>
        </w:rPr>
        <w:t>General</w:t>
      </w:r>
      <w:proofErr w:type="spellEnd"/>
      <w:r w:rsidRPr="000C33CB">
        <w:rPr>
          <w:lang w:val="lv-LV"/>
        </w:rPr>
        <w:t xml:space="preserve"> terms </w:t>
      </w:r>
      <w:proofErr w:type="spellStart"/>
      <w:r w:rsidRPr="000C33CB">
        <w:rPr>
          <w:lang w:val="lv-LV"/>
        </w:rPr>
        <w:t>and</w:t>
      </w:r>
      <w:proofErr w:type="spellEnd"/>
      <w:r w:rsidRPr="000C33CB">
        <w:rPr>
          <w:lang w:val="lv-LV"/>
        </w:rPr>
        <w:t xml:space="preserve"> </w:t>
      </w:r>
      <w:proofErr w:type="spellStart"/>
      <w:r w:rsidRPr="000C33CB">
        <w:rPr>
          <w:lang w:val="lv-LV"/>
        </w:rPr>
        <w:t>definitions</w:t>
      </w:r>
      <w:proofErr w:type="spellEnd"/>
      <w:r w:rsidRPr="000C33CB">
        <w:rPr>
          <w:lang w:val="lv-LV"/>
        </w:rPr>
        <w:t xml:space="preserve">. </w:t>
      </w:r>
    </w:p>
    <w:p w14:paraId="1F5C13ED" w14:textId="77777777" w:rsidR="000C33CB" w:rsidRPr="000C33CB" w:rsidRDefault="000C33CB" w:rsidP="000C33CB">
      <w:pPr>
        <w:numPr>
          <w:ilvl w:val="0"/>
          <w:numId w:val="17"/>
        </w:numPr>
        <w:rPr>
          <w:lang w:val="lv-LV"/>
        </w:rPr>
      </w:pPr>
      <w:r w:rsidRPr="000C33CB">
        <w:rPr>
          <w:lang w:val="lv-LV"/>
        </w:rPr>
        <w:t>EN 15085 (</w:t>
      </w:r>
      <w:proofErr w:type="spellStart"/>
      <w:r w:rsidRPr="000C33CB">
        <w:rPr>
          <w:lang w:val="lv-LV"/>
        </w:rPr>
        <w:t>all</w:t>
      </w:r>
      <w:proofErr w:type="spellEnd"/>
      <w:r w:rsidRPr="000C33CB">
        <w:rPr>
          <w:lang w:val="lv-LV"/>
        </w:rPr>
        <w:t xml:space="preserve"> relevant </w:t>
      </w:r>
      <w:proofErr w:type="spellStart"/>
      <w:r w:rsidRPr="000C33CB">
        <w:rPr>
          <w:lang w:val="lv-LV"/>
        </w:rPr>
        <w:t>parts</w:t>
      </w:r>
      <w:proofErr w:type="spellEnd"/>
      <w:r w:rsidRPr="000C33CB">
        <w:rPr>
          <w:lang w:val="lv-LV"/>
        </w:rPr>
        <w:t xml:space="preserve">) – </w:t>
      </w:r>
      <w:proofErr w:type="spellStart"/>
      <w:r w:rsidRPr="000C33CB">
        <w:rPr>
          <w:lang w:val="lv-LV"/>
        </w:rPr>
        <w:t>Welding</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railway</w:t>
      </w:r>
      <w:proofErr w:type="spellEnd"/>
      <w:r w:rsidRPr="000C33CB">
        <w:rPr>
          <w:lang w:val="lv-LV"/>
        </w:rPr>
        <w:t xml:space="preserve"> </w:t>
      </w:r>
      <w:proofErr w:type="spellStart"/>
      <w:r w:rsidRPr="000C33CB">
        <w:rPr>
          <w:lang w:val="lv-LV"/>
        </w:rPr>
        <w:t>vehicles</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components</w:t>
      </w:r>
      <w:proofErr w:type="spellEnd"/>
      <w:r w:rsidRPr="000C33CB">
        <w:rPr>
          <w:lang w:val="lv-LV"/>
        </w:rPr>
        <w:t xml:space="preserve">, </w:t>
      </w:r>
      <w:proofErr w:type="spellStart"/>
      <w:r w:rsidRPr="000C33CB">
        <w:rPr>
          <w:lang w:val="lv-LV"/>
        </w:rPr>
        <w:t>including</w:t>
      </w:r>
      <w:proofErr w:type="spellEnd"/>
      <w:r w:rsidRPr="000C33CB">
        <w:rPr>
          <w:lang w:val="lv-LV"/>
        </w:rPr>
        <w:t xml:space="preserve"> </w:t>
      </w:r>
      <w:proofErr w:type="spellStart"/>
      <w:r w:rsidRPr="000C33CB">
        <w:rPr>
          <w:lang w:val="lv-LV"/>
        </w:rPr>
        <w:t>safety</w:t>
      </w:r>
      <w:proofErr w:type="spellEnd"/>
      <w:r w:rsidRPr="000C33CB">
        <w:rPr>
          <w:lang w:val="lv-LV"/>
        </w:rPr>
        <w:t xml:space="preserve"> </w:t>
      </w:r>
      <w:proofErr w:type="spellStart"/>
      <w:r w:rsidRPr="000C33CB">
        <w:rPr>
          <w:lang w:val="lv-LV"/>
        </w:rPr>
        <w:t>class</w:t>
      </w:r>
      <w:proofErr w:type="spellEnd"/>
      <w:r w:rsidRPr="000C33CB">
        <w:rPr>
          <w:lang w:val="lv-LV"/>
        </w:rPr>
        <w:t xml:space="preserve"> CL1. </w:t>
      </w:r>
    </w:p>
    <w:p w14:paraId="2A75314F" w14:textId="77777777" w:rsidR="000C33CB" w:rsidRPr="000C33CB" w:rsidRDefault="000C33CB" w:rsidP="000C33CB">
      <w:pPr>
        <w:numPr>
          <w:ilvl w:val="0"/>
          <w:numId w:val="17"/>
        </w:numPr>
        <w:rPr>
          <w:lang w:val="lv-LV"/>
        </w:rPr>
      </w:pPr>
      <w:r w:rsidRPr="000C33CB">
        <w:rPr>
          <w:lang w:val="lv-LV"/>
        </w:rPr>
        <w:t xml:space="preserve">EN ISO 17638 </w:t>
      </w:r>
      <w:proofErr w:type="spellStart"/>
      <w:r w:rsidRPr="000C33CB">
        <w:rPr>
          <w:lang w:val="lv-LV"/>
        </w:rPr>
        <w:t>and</w:t>
      </w:r>
      <w:proofErr w:type="spellEnd"/>
      <w:r w:rsidRPr="000C33CB">
        <w:rPr>
          <w:lang w:val="lv-LV"/>
        </w:rPr>
        <w:t xml:space="preserve"> EN ISO 23278 (</w:t>
      </w:r>
      <w:proofErr w:type="spellStart"/>
      <w:r w:rsidRPr="000C33CB">
        <w:rPr>
          <w:lang w:val="lv-LV"/>
        </w:rPr>
        <w:t>level</w:t>
      </w:r>
      <w:proofErr w:type="spellEnd"/>
      <w:r w:rsidRPr="000C33CB">
        <w:rPr>
          <w:lang w:val="lv-LV"/>
        </w:rPr>
        <w:t xml:space="preserve"> 2X) – </w:t>
      </w:r>
      <w:proofErr w:type="spellStart"/>
      <w:r w:rsidRPr="000C33CB">
        <w:rPr>
          <w:lang w:val="lv-LV"/>
        </w:rPr>
        <w:t>Magnetic</w:t>
      </w:r>
      <w:proofErr w:type="spellEnd"/>
      <w:r w:rsidRPr="000C33CB">
        <w:rPr>
          <w:lang w:val="lv-LV"/>
        </w:rPr>
        <w:t xml:space="preserve"> </w:t>
      </w:r>
      <w:proofErr w:type="spellStart"/>
      <w:r w:rsidRPr="000C33CB">
        <w:rPr>
          <w:lang w:val="lv-LV"/>
        </w:rPr>
        <w:t>particle</w:t>
      </w:r>
      <w:proofErr w:type="spellEnd"/>
      <w:r w:rsidRPr="000C33CB">
        <w:rPr>
          <w:lang w:val="lv-LV"/>
        </w:rPr>
        <w:t xml:space="preserve"> </w:t>
      </w:r>
      <w:proofErr w:type="spellStart"/>
      <w:r w:rsidRPr="000C33CB">
        <w:rPr>
          <w:lang w:val="lv-LV"/>
        </w:rPr>
        <w:t>testing</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welded</w:t>
      </w:r>
      <w:proofErr w:type="spellEnd"/>
      <w:r w:rsidRPr="000C33CB">
        <w:rPr>
          <w:lang w:val="lv-LV"/>
        </w:rPr>
        <w:t xml:space="preserve"> </w:t>
      </w:r>
      <w:proofErr w:type="spellStart"/>
      <w:r w:rsidRPr="000C33CB">
        <w:rPr>
          <w:lang w:val="lv-LV"/>
        </w:rPr>
        <w:t>joints</w:t>
      </w:r>
      <w:proofErr w:type="spellEnd"/>
      <w:r w:rsidRPr="000C33CB">
        <w:rPr>
          <w:lang w:val="lv-LV"/>
        </w:rPr>
        <w:t xml:space="preserve">. </w:t>
      </w:r>
    </w:p>
    <w:p w14:paraId="6CF15EBE" w14:textId="77777777" w:rsidR="000C33CB" w:rsidRPr="000C33CB" w:rsidRDefault="000C33CB" w:rsidP="000C33CB">
      <w:pPr>
        <w:numPr>
          <w:ilvl w:val="0"/>
          <w:numId w:val="17"/>
        </w:numPr>
        <w:rPr>
          <w:lang w:val="lv-LV"/>
        </w:rPr>
      </w:pPr>
      <w:r w:rsidRPr="000C33CB">
        <w:rPr>
          <w:lang w:val="lv-LV"/>
        </w:rPr>
        <w:t xml:space="preserve">EN ISO 9934-1 </w:t>
      </w:r>
      <w:proofErr w:type="spellStart"/>
      <w:r w:rsidRPr="000C33CB">
        <w:rPr>
          <w:lang w:val="lv-LV"/>
        </w:rPr>
        <w:t>and</w:t>
      </w:r>
      <w:proofErr w:type="spellEnd"/>
      <w:r w:rsidRPr="000C33CB">
        <w:rPr>
          <w:lang w:val="lv-LV"/>
        </w:rPr>
        <w:t xml:space="preserve"> EN 1369 (</w:t>
      </w:r>
      <w:proofErr w:type="spellStart"/>
      <w:r w:rsidRPr="000C33CB">
        <w:rPr>
          <w:lang w:val="lv-LV"/>
        </w:rPr>
        <w:t>quality</w:t>
      </w:r>
      <w:proofErr w:type="spellEnd"/>
      <w:r w:rsidRPr="000C33CB">
        <w:rPr>
          <w:lang w:val="lv-LV"/>
        </w:rPr>
        <w:t xml:space="preserve"> </w:t>
      </w:r>
      <w:proofErr w:type="spellStart"/>
      <w:r w:rsidRPr="000C33CB">
        <w:rPr>
          <w:lang w:val="lv-LV"/>
        </w:rPr>
        <w:t>grades</w:t>
      </w:r>
      <w:proofErr w:type="spellEnd"/>
      <w:r w:rsidRPr="000C33CB">
        <w:rPr>
          <w:lang w:val="lv-LV"/>
        </w:rPr>
        <w:t xml:space="preserve"> LM01/AM01/SM01 </w:t>
      </w:r>
      <w:proofErr w:type="spellStart"/>
      <w:r w:rsidRPr="000C33CB">
        <w:rPr>
          <w:lang w:val="lv-LV"/>
        </w:rPr>
        <w:t>and</w:t>
      </w:r>
      <w:proofErr w:type="spellEnd"/>
      <w:r w:rsidRPr="000C33CB">
        <w:rPr>
          <w:lang w:val="lv-LV"/>
        </w:rPr>
        <w:t xml:space="preserve"> LM001/AM001/SM001) – </w:t>
      </w:r>
      <w:proofErr w:type="spellStart"/>
      <w:r w:rsidRPr="000C33CB">
        <w:rPr>
          <w:lang w:val="lv-LV"/>
        </w:rPr>
        <w:t>Magnetic</w:t>
      </w:r>
      <w:proofErr w:type="spellEnd"/>
      <w:r w:rsidRPr="000C33CB">
        <w:rPr>
          <w:lang w:val="lv-LV"/>
        </w:rPr>
        <w:t xml:space="preserve"> </w:t>
      </w:r>
      <w:proofErr w:type="spellStart"/>
      <w:r w:rsidRPr="000C33CB">
        <w:rPr>
          <w:lang w:val="lv-LV"/>
        </w:rPr>
        <w:t>particle</w:t>
      </w:r>
      <w:proofErr w:type="spellEnd"/>
      <w:r w:rsidRPr="000C33CB">
        <w:rPr>
          <w:lang w:val="lv-LV"/>
        </w:rPr>
        <w:t xml:space="preserve"> </w:t>
      </w:r>
      <w:proofErr w:type="spellStart"/>
      <w:r w:rsidRPr="000C33CB">
        <w:rPr>
          <w:lang w:val="lv-LV"/>
        </w:rPr>
        <w:t>testing</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castings</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unmachined</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machined</w:t>
      </w:r>
      <w:proofErr w:type="spellEnd"/>
      <w:r w:rsidRPr="000C33CB">
        <w:rPr>
          <w:lang w:val="lv-LV"/>
        </w:rPr>
        <w:t xml:space="preserve"> </w:t>
      </w:r>
      <w:proofErr w:type="spellStart"/>
      <w:r w:rsidRPr="000C33CB">
        <w:rPr>
          <w:lang w:val="lv-LV"/>
        </w:rPr>
        <w:t>areas</w:t>
      </w:r>
      <w:proofErr w:type="spellEnd"/>
      <w:r w:rsidRPr="000C33CB">
        <w:rPr>
          <w:lang w:val="lv-LV"/>
        </w:rPr>
        <w:t xml:space="preserve">. </w:t>
      </w:r>
    </w:p>
    <w:p w14:paraId="02CC7DF6" w14:textId="77777777" w:rsidR="000C33CB" w:rsidRPr="000C33CB" w:rsidRDefault="000C33CB" w:rsidP="000C33CB">
      <w:pPr>
        <w:numPr>
          <w:ilvl w:val="0"/>
          <w:numId w:val="17"/>
        </w:numPr>
        <w:rPr>
          <w:lang w:val="lv-LV"/>
        </w:rPr>
      </w:pPr>
      <w:r w:rsidRPr="000C33CB">
        <w:rPr>
          <w:lang w:val="lv-LV"/>
        </w:rPr>
        <w:t xml:space="preserve">EN ISO 9712 – </w:t>
      </w:r>
      <w:proofErr w:type="spellStart"/>
      <w:r w:rsidRPr="000C33CB">
        <w:rPr>
          <w:lang w:val="lv-LV"/>
        </w:rPr>
        <w:t>Qualification</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certification</w:t>
      </w:r>
      <w:proofErr w:type="spellEnd"/>
      <w:r w:rsidRPr="000C33CB">
        <w:rPr>
          <w:lang w:val="lv-LV"/>
        </w:rPr>
        <w:t xml:space="preserve"> </w:t>
      </w:r>
      <w:proofErr w:type="spellStart"/>
      <w:r w:rsidRPr="000C33CB">
        <w:rPr>
          <w:lang w:val="lv-LV"/>
        </w:rPr>
        <w:t>of</w:t>
      </w:r>
      <w:proofErr w:type="spellEnd"/>
      <w:r w:rsidRPr="000C33CB">
        <w:rPr>
          <w:lang w:val="lv-LV"/>
        </w:rPr>
        <w:t xml:space="preserve"> MT </w:t>
      </w:r>
      <w:proofErr w:type="spellStart"/>
      <w:r w:rsidRPr="000C33CB">
        <w:rPr>
          <w:lang w:val="lv-LV"/>
        </w:rPr>
        <w:t>personnel</w:t>
      </w:r>
      <w:proofErr w:type="spellEnd"/>
      <w:r w:rsidRPr="000C33CB">
        <w:rPr>
          <w:lang w:val="lv-LV"/>
        </w:rPr>
        <w:t xml:space="preserve"> (MT </w:t>
      </w:r>
      <w:proofErr w:type="spellStart"/>
      <w:r w:rsidRPr="000C33CB">
        <w:rPr>
          <w:lang w:val="lv-LV"/>
        </w:rPr>
        <w:t>and</w:t>
      </w:r>
      <w:proofErr w:type="spellEnd"/>
      <w:r w:rsidRPr="000C33CB">
        <w:rPr>
          <w:lang w:val="lv-LV"/>
        </w:rPr>
        <w:t xml:space="preserve"> VT, minimum </w:t>
      </w:r>
      <w:proofErr w:type="spellStart"/>
      <w:r w:rsidRPr="000C33CB">
        <w:rPr>
          <w:lang w:val="lv-LV"/>
        </w:rPr>
        <w:t>Level</w:t>
      </w:r>
      <w:proofErr w:type="spellEnd"/>
      <w:r w:rsidRPr="000C33CB">
        <w:rPr>
          <w:lang w:val="lv-LV"/>
        </w:rPr>
        <w:t xml:space="preserve"> 2, </w:t>
      </w:r>
      <w:proofErr w:type="spellStart"/>
      <w:r w:rsidRPr="000C33CB">
        <w:rPr>
          <w:lang w:val="lv-LV"/>
        </w:rPr>
        <w:t>in</w:t>
      </w:r>
      <w:proofErr w:type="spellEnd"/>
      <w:r w:rsidRPr="000C33CB">
        <w:rPr>
          <w:lang w:val="lv-LV"/>
        </w:rPr>
        <w:t xml:space="preserve"> </w:t>
      </w:r>
      <w:proofErr w:type="spellStart"/>
      <w:r w:rsidRPr="000C33CB">
        <w:rPr>
          <w:lang w:val="lv-LV"/>
        </w:rPr>
        <w:t>the</w:t>
      </w:r>
      <w:proofErr w:type="spellEnd"/>
      <w:r w:rsidRPr="000C33CB">
        <w:rPr>
          <w:lang w:val="lv-LV"/>
        </w:rPr>
        <w:t xml:space="preserve"> </w:t>
      </w:r>
      <w:proofErr w:type="spellStart"/>
      <w:r w:rsidRPr="000C33CB">
        <w:rPr>
          <w:lang w:val="lv-LV"/>
        </w:rPr>
        <w:t>railway</w:t>
      </w:r>
      <w:proofErr w:type="spellEnd"/>
      <w:r w:rsidRPr="000C33CB">
        <w:rPr>
          <w:lang w:val="lv-LV"/>
        </w:rPr>
        <w:t xml:space="preserve"> </w:t>
      </w:r>
      <w:proofErr w:type="spellStart"/>
      <w:r w:rsidRPr="000C33CB">
        <w:rPr>
          <w:lang w:val="lv-LV"/>
        </w:rPr>
        <w:t>or</w:t>
      </w:r>
      <w:proofErr w:type="spellEnd"/>
      <w:r w:rsidRPr="000C33CB">
        <w:rPr>
          <w:lang w:val="lv-LV"/>
        </w:rPr>
        <w:t xml:space="preserve"> </w:t>
      </w:r>
      <w:proofErr w:type="spellStart"/>
      <w:r w:rsidRPr="000C33CB">
        <w:rPr>
          <w:lang w:val="lv-LV"/>
        </w:rPr>
        <w:t>mechanical</w:t>
      </w:r>
      <w:proofErr w:type="spellEnd"/>
      <w:r w:rsidRPr="000C33CB">
        <w:rPr>
          <w:lang w:val="lv-LV"/>
        </w:rPr>
        <w:t xml:space="preserve"> </w:t>
      </w:r>
      <w:proofErr w:type="spellStart"/>
      <w:r w:rsidRPr="000C33CB">
        <w:rPr>
          <w:lang w:val="lv-LV"/>
        </w:rPr>
        <w:t>engineering</w:t>
      </w:r>
      <w:proofErr w:type="spellEnd"/>
      <w:r w:rsidRPr="000C33CB">
        <w:rPr>
          <w:lang w:val="lv-LV"/>
        </w:rPr>
        <w:t xml:space="preserve"> </w:t>
      </w:r>
      <w:proofErr w:type="spellStart"/>
      <w:r w:rsidRPr="000C33CB">
        <w:rPr>
          <w:lang w:val="lv-LV"/>
        </w:rPr>
        <w:t>sector</w:t>
      </w:r>
      <w:proofErr w:type="spellEnd"/>
      <w:r w:rsidRPr="000C33CB">
        <w:rPr>
          <w:lang w:val="lv-LV"/>
        </w:rPr>
        <w:t xml:space="preserve">). </w:t>
      </w:r>
    </w:p>
    <w:p w14:paraId="7A08FF3C" w14:textId="77777777" w:rsidR="000C33CB" w:rsidRPr="000C33CB" w:rsidRDefault="000C33CB" w:rsidP="000C33CB">
      <w:pPr>
        <w:numPr>
          <w:ilvl w:val="0"/>
          <w:numId w:val="17"/>
        </w:numPr>
        <w:rPr>
          <w:lang w:val="lv-LV"/>
        </w:rPr>
      </w:pPr>
      <w:r w:rsidRPr="000C33CB">
        <w:rPr>
          <w:lang w:val="lv-LV"/>
        </w:rPr>
        <w:t xml:space="preserve">EN ISO 9606 – </w:t>
      </w:r>
      <w:proofErr w:type="spellStart"/>
      <w:r w:rsidRPr="000C33CB">
        <w:rPr>
          <w:lang w:val="lv-LV"/>
        </w:rPr>
        <w:t>Welder</w:t>
      </w:r>
      <w:proofErr w:type="spellEnd"/>
      <w:r w:rsidRPr="000C33CB">
        <w:rPr>
          <w:lang w:val="lv-LV"/>
        </w:rPr>
        <w:t xml:space="preserve"> </w:t>
      </w:r>
      <w:proofErr w:type="spellStart"/>
      <w:r w:rsidRPr="000C33CB">
        <w:rPr>
          <w:lang w:val="lv-LV"/>
        </w:rPr>
        <w:t>qualification</w:t>
      </w:r>
      <w:proofErr w:type="spellEnd"/>
      <w:r w:rsidRPr="000C33CB">
        <w:rPr>
          <w:lang w:val="lv-LV"/>
        </w:rPr>
        <w:t xml:space="preserve"> </w:t>
      </w:r>
      <w:proofErr w:type="spellStart"/>
      <w:r w:rsidRPr="000C33CB">
        <w:rPr>
          <w:lang w:val="lv-LV"/>
        </w:rPr>
        <w:t>testing</w:t>
      </w:r>
      <w:proofErr w:type="spellEnd"/>
      <w:r w:rsidRPr="000C33CB">
        <w:rPr>
          <w:lang w:val="lv-LV"/>
        </w:rPr>
        <w:t xml:space="preserve">. </w:t>
      </w:r>
    </w:p>
    <w:p w14:paraId="46349BD5" w14:textId="77777777" w:rsidR="000C33CB" w:rsidRPr="000C33CB" w:rsidRDefault="000C33CB" w:rsidP="000C33CB">
      <w:pPr>
        <w:numPr>
          <w:ilvl w:val="0"/>
          <w:numId w:val="17"/>
        </w:numPr>
        <w:rPr>
          <w:lang w:val="lv-LV"/>
        </w:rPr>
      </w:pPr>
      <w:r w:rsidRPr="000C33CB">
        <w:rPr>
          <w:lang w:val="lv-LV"/>
        </w:rPr>
        <w:t>EN 1330-10 Non-</w:t>
      </w:r>
      <w:proofErr w:type="spellStart"/>
      <w:r w:rsidRPr="000C33CB">
        <w:rPr>
          <w:lang w:val="lv-LV"/>
        </w:rPr>
        <w:t>destructive</w:t>
      </w:r>
      <w:proofErr w:type="spellEnd"/>
      <w:r w:rsidRPr="000C33CB">
        <w:rPr>
          <w:lang w:val="lv-LV"/>
        </w:rPr>
        <w:t xml:space="preserve"> </w:t>
      </w:r>
      <w:proofErr w:type="spellStart"/>
      <w:r w:rsidRPr="000C33CB">
        <w:rPr>
          <w:lang w:val="lv-LV"/>
        </w:rPr>
        <w:t>testing</w:t>
      </w:r>
      <w:proofErr w:type="spellEnd"/>
      <w:r w:rsidRPr="000C33CB">
        <w:rPr>
          <w:lang w:val="lv-LV"/>
        </w:rPr>
        <w:t xml:space="preserve"> – </w:t>
      </w:r>
      <w:proofErr w:type="spellStart"/>
      <w:r w:rsidRPr="000C33CB">
        <w:rPr>
          <w:lang w:val="lv-LV"/>
        </w:rPr>
        <w:t>Terminology</w:t>
      </w:r>
      <w:proofErr w:type="spellEnd"/>
      <w:r w:rsidRPr="000C33CB">
        <w:rPr>
          <w:lang w:val="lv-LV"/>
        </w:rPr>
        <w:t xml:space="preserve"> – </w:t>
      </w:r>
      <w:proofErr w:type="spellStart"/>
      <w:r w:rsidRPr="000C33CB">
        <w:rPr>
          <w:lang w:val="lv-LV"/>
        </w:rPr>
        <w:t>Part</w:t>
      </w:r>
      <w:proofErr w:type="spellEnd"/>
      <w:r w:rsidRPr="000C33CB">
        <w:rPr>
          <w:lang w:val="lv-LV"/>
        </w:rPr>
        <w:t xml:space="preserve"> 10 – </w:t>
      </w:r>
      <w:proofErr w:type="spellStart"/>
      <w:r w:rsidRPr="000C33CB">
        <w:rPr>
          <w:lang w:val="lv-LV"/>
        </w:rPr>
        <w:t>Terminology</w:t>
      </w:r>
      <w:proofErr w:type="spellEnd"/>
      <w:r w:rsidRPr="000C33CB">
        <w:rPr>
          <w:lang w:val="lv-LV"/>
        </w:rPr>
        <w:t xml:space="preserve"> </w:t>
      </w:r>
      <w:proofErr w:type="spellStart"/>
      <w:r w:rsidRPr="000C33CB">
        <w:rPr>
          <w:lang w:val="lv-LV"/>
        </w:rPr>
        <w:t>used</w:t>
      </w:r>
      <w:proofErr w:type="spellEnd"/>
      <w:r w:rsidRPr="000C33CB">
        <w:rPr>
          <w:lang w:val="lv-LV"/>
        </w:rPr>
        <w:t xml:space="preserve"> </w:t>
      </w:r>
      <w:proofErr w:type="spellStart"/>
      <w:r w:rsidRPr="000C33CB">
        <w:rPr>
          <w:lang w:val="lv-LV"/>
        </w:rPr>
        <w:t>in</w:t>
      </w:r>
      <w:proofErr w:type="spellEnd"/>
      <w:r w:rsidRPr="000C33CB">
        <w:rPr>
          <w:lang w:val="lv-LV"/>
        </w:rPr>
        <w:t xml:space="preserve"> </w:t>
      </w:r>
      <w:proofErr w:type="spellStart"/>
      <w:r w:rsidRPr="000C33CB">
        <w:rPr>
          <w:lang w:val="lv-LV"/>
        </w:rPr>
        <w:t>visual</w:t>
      </w:r>
      <w:proofErr w:type="spellEnd"/>
      <w:r w:rsidRPr="000C33CB">
        <w:rPr>
          <w:lang w:val="lv-LV"/>
        </w:rPr>
        <w:t xml:space="preserve"> </w:t>
      </w:r>
      <w:proofErr w:type="spellStart"/>
      <w:r w:rsidRPr="000C33CB">
        <w:rPr>
          <w:lang w:val="lv-LV"/>
        </w:rPr>
        <w:t>testing</w:t>
      </w:r>
      <w:proofErr w:type="spellEnd"/>
      <w:r w:rsidRPr="000C33CB">
        <w:rPr>
          <w:lang w:val="lv-LV"/>
        </w:rPr>
        <w:t xml:space="preserve"> (VT – </w:t>
      </w:r>
      <w:proofErr w:type="spellStart"/>
      <w:r w:rsidRPr="000C33CB">
        <w:rPr>
          <w:lang w:val="lv-LV"/>
        </w:rPr>
        <w:t>Visual</w:t>
      </w:r>
      <w:proofErr w:type="spellEnd"/>
      <w:r w:rsidRPr="000C33CB">
        <w:rPr>
          <w:lang w:val="lv-LV"/>
        </w:rPr>
        <w:t xml:space="preserve"> </w:t>
      </w:r>
      <w:proofErr w:type="spellStart"/>
      <w:r w:rsidRPr="000C33CB">
        <w:rPr>
          <w:lang w:val="lv-LV"/>
        </w:rPr>
        <w:t>Testing</w:t>
      </w:r>
      <w:proofErr w:type="spellEnd"/>
      <w:r w:rsidRPr="000C33CB">
        <w:rPr>
          <w:lang w:val="lv-LV"/>
        </w:rPr>
        <w:t xml:space="preserve">). </w:t>
      </w:r>
    </w:p>
    <w:p w14:paraId="6B4B0EAC" w14:textId="77777777" w:rsidR="000C33CB" w:rsidRPr="000C33CB" w:rsidRDefault="000C33CB" w:rsidP="000C33CB">
      <w:pPr>
        <w:rPr>
          <w:lang w:val="lv-LV"/>
        </w:rPr>
      </w:pPr>
      <w:proofErr w:type="spellStart"/>
      <w:r w:rsidRPr="000C33CB">
        <w:rPr>
          <w:lang w:val="lv-LV"/>
        </w:rPr>
        <w:t>The</w:t>
      </w:r>
      <w:proofErr w:type="spellEnd"/>
      <w:r w:rsidRPr="000C33CB">
        <w:rPr>
          <w:lang w:val="lv-LV"/>
        </w:rPr>
        <w:t xml:space="preserve"> </w:t>
      </w:r>
      <w:proofErr w:type="spellStart"/>
      <w:r w:rsidRPr="000C33CB">
        <w:rPr>
          <w:lang w:val="lv-LV"/>
        </w:rPr>
        <w:t>Contractor</w:t>
      </w:r>
      <w:proofErr w:type="spellEnd"/>
      <w:r w:rsidRPr="000C33CB">
        <w:rPr>
          <w:lang w:val="lv-LV"/>
        </w:rPr>
        <w:t xml:space="preserve"> </w:t>
      </w:r>
      <w:proofErr w:type="spellStart"/>
      <w:r w:rsidRPr="000C33CB">
        <w:rPr>
          <w:lang w:val="lv-LV"/>
        </w:rPr>
        <w:t>may</w:t>
      </w:r>
      <w:proofErr w:type="spellEnd"/>
      <w:r w:rsidRPr="000C33CB">
        <w:rPr>
          <w:lang w:val="lv-LV"/>
        </w:rPr>
        <w:t xml:space="preserve"> </w:t>
      </w:r>
      <w:proofErr w:type="spellStart"/>
      <w:r w:rsidRPr="000C33CB">
        <w:rPr>
          <w:lang w:val="lv-LV"/>
        </w:rPr>
        <w:t>apply</w:t>
      </w:r>
      <w:proofErr w:type="spellEnd"/>
      <w:r w:rsidRPr="000C33CB">
        <w:rPr>
          <w:lang w:val="lv-LV"/>
        </w:rPr>
        <w:t xml:space="preserve"> </w:t>
      </w:r>
      <w:proofErr w:type="spellStart"/>
      <w:r w:rsidRPr="000C33CB">
        <w:rPr>
          <w:lang w:val="lv-LV"/>
        </w:rPr>
        <w:t>an</w:t>
      </w:r>
      <w:proofErr w:type="spellEnd"/>
      <w:r w:rsidRPr="000C33CB">
        <w:rPr>
          <w:lang w:val="lv-LV"/>
        </w:rPr>
        <w:t xml:space="preserve"> </w:t>
      </w:r>
      <w:proofErr w:type="spellStart"/>
      <w:r w:rsidRPr="000C33CB">
        <w:rPr>
          <w:lang w:val="lv-LV"/>
        </w:rPr>
        <w:t>equivalent</w:t>
      </w:r>
      <w:proofErr w:type="spellEnd"/>
      <w:r w:rsidRPr="000C33CB">
        <w:rPr>
          <w:lang w:val="lv-LV"/>
        </w:rPr>
        <w:t xml:space="preserve"> </w:t>
      </w:r>
      <w:proofErr w:type="spellStart"/>
      <w:r w:rsidRPr="000C33CB">
        <w:rPr>
          <w:lang w:val="lv-LV"/>
        </w:rPr>
        <w:t>international</w:t>
      </w:r>
      <w:proofErr w:type="spellEnd"/>
      <w:r w:rsidRPr="000C33CB">
        <w:rPr>
          <w:lang w:val="lv-LV"/>
        </w:rPr>
        <w:t xml:space="preserve"> </w:t>
      </w:r>
      <w:proofErr w:type="spellStart"/>
      <w:r w:rsidRPr="000C33CB">
        <w:rPr>
          <w:lang w:val="lv-LV"/>
        </w:rPr>
        <w:t>standard</w:t>
      </w:r>
      <w:proofErr w:type="spellEnd"/>
      <w:r w:rsidRPr="000C33CB">
        <w:rPr>
          <w:lang w:val="lv-LV"/>
        </w:rPr>
        <w:t xml:space="preserve"> </w:t>
      </w:r>
      <w:proofErr w:type="spellStart"/>
      <w:r w:rsidRPr="000C33CB">
        <w:rPr>
          <w:lang w:val="lv-LV"/>
        </w:rPr>
        <w:t>that</w:t>
      </w:r>
      <w:proofErr w:type="spellEnd"/>
      <w:r w:rsidRPr="000C33CB">
        <w:rPr>
          <w:lang w:val="lv-LV"/>
        </w:rPr>
        <w:t xml:space="preserve"> </w:t>
      </w:r>
      <w:proofErr w:type="spellStart"/>
      <w:r w:rsidRPr="000C33CB">
        <w:rPr>
          <w:lang w:val="lv-LV"/>
        </w:rPr>
        <w:t>ensures</w:t>
      </w:r>
      <w:proofErr w:type="spellEnd"/>
      <w:r w:rsidRPr="000C33CB">
        <w:rPr>
          <w:lang w:val="lv-LV"/>
        </w:rPr>
        <w:t xml:space="preserve"> </w:t>
      </w:r>
      <w:proofErr w:type="spellStart"/>
      <w:r w:rsidRPr="000C33CB">
        <w:rPr>
          <w:lang w:val="lv-LV"/>
        </w:rPr>
        <w:t>at</w:t>
      </w:r>
      <w:proofErr w:type="spellEnd"/>
      <w:r w:rsidRPr="000C33CB">
        <w:rPr>
          <w:lang w:val="lv-LV"/>
        </w:rPr>
        <w:t xml:space="preserve"> </w:t>
      </w:r>
      <w:proofErr w:type="spellStart"/>
      <w:r w:rsidRPr="000C33CB">
        <w:rPr>
          <w:lang w:val="lv-LV"/>
        </w:rPr>
        <w:t>least</w:t>
      </w:r>
      <w:proofErr w:type="spellEnd"/>
      <w:r w:rsidRPr="000C33CB">
        <w:rPr>
          <w:lang w:val="lv-LV"/>
        </w:rPr>
        <w:t xml:space="preserve"> </w:t>
      </w:r>
      <w:proofErr w:type="spellStart"/>
      <w:r w:rsidRPr="000C33CB">
        <w:rPr>
          <w:lang w:val="lv-LV"/>
        </w:rPr>
        <w:t>an</w:t>
      </w:r>
      <w:proofErr w:type="spellEnd"/>
      <w:r w:rsidRPr="000C33CB">
        <w:rPr>
          <w:lang w:val="lv-LV"/>
        </w:rPr>
        <w:t xml:space="preserve"> </w:t>
      </w:r>
      <w:proofErr w:type="spellStart"/>
      <w:r w:rsidRPr="000C33CB">
        <w:rPr>
          <w:lang w:val="lv-LV"/>
        </w:rPr>
        <w:t>equivalent</w:t>
      </w:r>
      <w:proofErr w:type="spellEnd"/>
      <w:r w:rsidRPr="000C33CB">
        <w:rPr>
          <w:lang w:val="lv-LV"/>
        </w:rPr>
        <w:t xml:space="preserve"> </w:t>
      </w:r>
      <w:proofErr w:type="spellStart"/>
      <w:r w:rsidRPr="000C33CB">
        <w:rPr>
          <w:lang w:val="lv-LV"/>
        </w:rPr>
        <w:t>level</w:t>
      </w:r>
      <w:proofErr w:type="spellEnd"/>
      <w:r w:rsidRPr="000C33CB">
        <w:rPr>
          <w:lang w:val="lv-LV"/>
        </w:rPr>
        <w:t xml:space="preserve"> </w:t>
      </w:r>
      <w:proofErr w:type="spellStart"/>
      <w:r w:rsidRPr="000C33CB">
        <w:rPr>
          <w:lang w:val="lv-LV"/>
        </w:rPr>
        <w:t>of</w:t>
      </w:r>
      <w:proofErr w:type="spellEnd"/>
      <w:r w:rsidRPr="000C33CB">
        <w:rPr>
          <w:lang w:val="lv-LV"/>
        </w:rPr>
        <w:t xml:space="preserve"> </w:t>
      </w:r>
      <w:proofErr w:type="spellStart"/>
      <w:r w:rsidRPr="000C33CB">
        <w:rPr>
          <w:lang w:val="lv-LV"/>
        </w:rPr>
        <w:t>quality</w:t>
      </w:r>
      <w:proofErr w:type="spellEnd"/>
      <w:r w:rsidRPr="000C33CB">
        <w:rPr>
          <w:lang w:val="lv-LV"/>
        </w:rPr>
        <w:t xml:space="preserve"> </w:t>
      </w:r>
      <w:proofErr w:type="spellStart"/>
      <w:r w:rsidRPr="000C33CB">
        <w:rPr>
          <w:lang w:val="lv-LV"/>
        </w:rPr>
        <w:t>and</w:t>
      </w:r>
      <w:proofErr w:type="spellEnd"/>
      <w:r w:rsidRPr="000C33CB">
        <w:rPr>
          <w:lang w:val="lv-LV"/>
        </w:rPr>
        <w:t xml:space="preserve"> </w:t>
      </w:r>
      <w:proofErr w:type="spellStart"/>
      <w:r w:rsidRPr="000C33CB">
        <w:rPr>
          <w:lang w:val="lv-LV"/>
        </w:rPr>
        <w:t>safety</w:t>
      </w:r>
      <w:proofErr w:type="spellEnd"/>
      <w:r w:rsidRPr="000C33CB">
        <w:rPr>
          <w:lang w:val="lv-LV"/>
        </w:rPr>
        <w:t>.</w:t>
      </w:r>
    </w:p>
    <w:p w14:paraId="15E773B8"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3.2 </w:t>
      </w:r>
      <w:proofErr w:type="spellStart"/>
      <w:r w:rsidRPr="00E15433">
        <w:rPr>
          <w:rFonts w:ascii="Calibri" w:eastAsia="Times New Roman" w:hAnsi="Calibri" w:cs="Times New Roman"/>
          <w:b/>
          <w:sz w:val="26"/>
          <w:szCs w:val="26"/>
          <w:lang w:val="lv-LV" w:eastAsia="lv-LV"/>
        </w:rPr>
        <w:t>Customer</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technical</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specification</w:t>
      </w:r>
      <w:proofErr w:type="spellEnd"/>
    </w:p>
    <w:p w14:paraId="538AEB47" w14:textId="44CF0DDE" w:rsidR="00345498" w:rsidRDefault="006B578D">
      <w:r w:rsidRPr="006B578D">
        <w:t xml:space="preserve">The magnetic particle testing methodology, surface preparation, assessment of acceptance criteria and requirements for application of the protective coating are specified in the </w:t>
      </w:r>
      <w:r w:rsidRPr="006B578D">
        <w:lastRenderedPageBreak/>
        <w:t>Customer’s technical specification for bogie frame inspections (see Annex 1). The specification is based on the technical documentation of the tram manufacturer.</w:t>
      </w:r>
    </w:p>
    <w:p w14:paraId="1370EA92" w14:textId="77777777" w:rsidR="00345498" w:rsidRDefault="003664C0">
      <w:pPr>
        <w:rPr>
          <w:rFonts w:ascii="Calibri" w:eastAsia="Times New Roman" w:hAnsi="Calibri" w:cs="Times New Roman"/>
          <w:b/>
          <w:sz w:val="32"/>
          <w:szCs w:val="32"/>
          <w:lang w:val="lv-LV" w:eastAsia="lv-LV"/>
        </w:rPr>
      </w:pPr>
      <w:r w:rsidRPr="00E15433">
        <w:rPr>
          <w:rFonts w:ascii="Calibri" w:eastAsia="Times New Roman" w:hAnsi="Calibri" w:cs="Times New Roman"/>
          <w:b/>
          <w:sz w:val="32"/>
          <w:szCs w:val="32"/>
          <w:lang w:val="lv-LV" w:eastAsia="lv-LV"/>
        </w:rPr>
        <w:t xml:space="preserve">4. </w:t>
      </w:r>
      <w:proofErr w:type="spellStart"/>
      <w:r w:rsidRPr="00E15433">
        <w:rPr>
          <w:rFonts w:ascii="Calibri" w:eastAsia="Times New Roman" w:hAnsi="Calibri" w:cs="Times New Roman"/>
          <w:b/>
          <w:sz w:val="32"/>
          <w:szCs w:val="32"/>
          <w:lang w:val="lv-LV" w:eastAsia="lv-LV"/>
        </w:rPr>
        <w:t>Repair</w:t>
      </w:r>
      <w:proofErr w:type="spellEnd"/>
    </w:p>
    <w:p w14:paraId="6165D8F7" w14:textId="05D0D7B6" w:rsidR="006B578D" w:rsidRPr="006B578D" w:rsidRDefault="006B578D">
      <w:pPr>
        <w:rPr>
          <w:rFonts w:ascii="Calibri" w:eastAsia="Times New Roman" w:hAnsi="Calibri" w:cs="Times New Roman"/>
          <w:b/>
          <w:sz w:val="26"/>
          <w:szCs w:val="26"/>
          <w:lang w:val="lv-LV" w:eastAsia="lv-LV"/>
        </w:rPr>
      </w:pPr>
      <w:r w:rsidRPr="006B578D">
        <w:rPr>
          <w:rFonts w:ascii="Calibri" w:eastAsia="Times New Roman" w:hAnsi="Calibri" w:cs="Times New Roman"/>
          <w:b/>
          <w:sz w:val="26"/>
          <w:szCs w:val="26"/>
          <w:lang w:val="lv-LV" w:eastAsia="lv-LV"/>
        </w:rPr>
        <w:t xml:space="preserve">4.1. </w:t>
      </w:r>
      <w:proofErr w:type="spellStart"/>
      <w:r w:rsidRPr="006B578D">
        <w:rPr>
          <w:rFonts w:ascii="Calibri" w:eastAsia="Times New Roman" w:hAnsi="Calibri" w:cs="Times New Roman"/>
          <w:b/>
          <w:sz w:val="26"/>
          <w:szCs w:val="26"/>
          <w:lang w:val="lv-LV" w:eastAsia="lv-LV"/>
        </w:rPr>
        <w:t>Repair</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conditions</w:t>
      </w:r>
      <w:proofErr w:type="spellEnd"/>
    </w:p>
    <w:p w14:paraId="6DBC0299" w14:textId="77777777" w:rsidR="006B578D" w:rsidRPr="006B578D" w:rsidRDefault="006B578D" w:rsidP="006B578D">
      <w:pPr>
        <w:rPr>
          <w:lang w:val="lv-LV"/>
        </w:rPr>
      </w:pPr>
      <w:proofErr w:type="spellStart"/>
      <w:r w:rsidRPr="006B578D">
        <w:rPr>
          <w:lang w:val="lv-LV"/>
        </w:rPr>
        <w:t>The</w:t>
      </w:r>
      <w:proofErr w:type="spellEnd"/>
      <w:r w:rsidRPr="006B578D">
        <w:rPr>
          <w:lang w:val="lv-LV"/>
        </w:rPr>
        <w:t xml:space="preserve"> </w:t>
      </w:r>
      <w:proofErr w:type="spellStart"/>
      <w:r w:rsidRPr="006B578D">
        <w:rPr>
          <w:lang w:val="lv-LV"/>
        </w:rPr>
        <w:t>assessment</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acceptance</w:t>
      </w:r>
      <w:proofErr w:type="spellEnd"/>
      <w:r w:rsidRPr="006B578D">
        <w:rPr>
          <w:lang w:val="lv-LV"/>
        </w:rPr>
        <w:t xml:space="preserve"> </w:t>
      </w:r>
      <w:proofErr w:type="spellStart"/>
      <w:r w:rsidRPr="006B578D">
        <w:rPr>
          <w:lang w:val="lv-LV"/>
        </w:rPr>
        <w:t>criteria</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subsequent</w:t>
      </w:r>
      <w:proofErr w:type="spellEnd"/>
      <w:r w:rsidRPr="006B578D">
        <w:rPr>
          <w:lang w:val="lv-LV"/>
        </w:rPr>
        <w:t xml:space="preserve"> minor </w:t>
      </w:r>
      <w:proofErr w:type="spellStart"/>
      <w:r w:rsidRPr="006B578D">
        <w:rPr>
          <w:lang w:val="lv-LV"/>
        </w:rPr>
        <w:t>grinding</w:t>
      </w:r>
      <w:proofErr w:type="spellEnd"/>
      <w:r w:rsidRPr="006B578D">
        <w:rPr>
          <w:lang w:val="lv-LV"/>
        </w:rPr>
        <w:t xml:space="preserve"> </w:t>
      </w:r>
      <w:proofErr w:type="spellStart"/>
      <w:r w:rsidRPr="006B578D">
        <w:rPr>
          <w:lang w:val="lv-LV"/>
        </w:rPr>
        <w:t>described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technical</w:t>
      </w:r>
      <w:proofErr w:type="spellEnd"/>
      <w:r w:rsidRPr="006B578D">
        <w:rPr>
          <w:lang w:val="lv-LV"/>
        </w:rPr>
        <w:t xml:space="preserve"> </w:t>
      </w:r>
      <w:proofErr w:type="spellStart"/>
      <w:r w:rsidRPr="006B578D">
        <w:rPr>
          <w:lang w:val="lv-LV"/>
        </w:rPr>
        <w:t>specification</w:t>
      </w:r>
      <w:proofErr w:type="spellEnd"/>
      <w:r w:rsidRPr="006B578D">
        <w:rPr>
          <w:lang w:val="lv-LV"/>
        </w:rPr>
        <w:t xml:space="preserve"> </w:t>
      </w:r>
      <w:proofErr w:type="spellStart"/>
      <w:r w:rsidRPr="006B578D">
        <w:rPr>
          <w:lang w:val="lv-LV"/>
        </w:rPr>
        <w:t>referred</w:t>
      </w:r>
      <w:proofErr w:type="spellEnd"/>
      <w:r w:rsidRPr="006B578D">
        <w:rPr>
          <w:lang w:val="lv-LV"/>
        </w:rPr>
        <w:t xml:space="preserve"> to </w:t>
      </w:r>
      <w:proofErr w:type="spellStart"/>
      <w:r w:rsidRPr="006B578D">
        <w:rPr>
          <w:lang w:val="lv-LV"/>
        </w:rPr>
        <w:t>in</w:t>
      </w:r>
      <w:proofErr w:type="spellEnd"/>
      <w:r w:rsidRPr="006B578D">
        <w:rPr>
          <w:lang w:val="lv-LV"/>
        </w:rPr>
        <w:t xml:space="preserve"> </w:t>
      </w:r>
      <w:proofErr w:type="spellStart"/>
      <w:r w:rsidRPr="006B578D">
        <w:rPr>
          <w:lang w:val="lv-LV"/>
        </w:rPr>
        <w:t>Clause</w:t>
      </w:r>
      <w:proofErr w:type="spellEnd"/>
      <w:r w:rsidRPr="006B578D">
        <w:rPr>
          <w:lang w:val="lv-LV"/>
        </w:rPr>
        <w:t xml:space="preserve"> 3.2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Customer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not</w:t>
      </w:r>
      <w:proofErr w:type="spellEnd"/>
      <w:r w:rsidRPr="006B578D">
        <w:rPr>
          <w:lang w:val="lv-LV"/>
        </w:rPr>
        <w:t xml:space="preserve"> </w:t>
      </w:r>
      <w:proofErr w:type="spellStart"/>
      <w:r w:rsidRPr="006B578D">
        <w:rPr>
          <w:lang w:val="lv-LV"/>
        </w:rPr>
        <w:t>be</w:t>
      </w:r>
      <w:proofErr w:type="spellEnd"/>
      <w:r w:rsidRPr="006B578D">
        <w:rPr>
          <w:lang w:val="lv-LV"/>
        </w:rPr>
        <w:t xml:space="preserve"> </w:t>
      </w:r>
      <w:proofErr w:type="spellStart"/>
      <w:r w:rsidRPr="006B578D">
        <w:rPr>
          <w:lang w:val="lv-LV"/>
        </w:rPr>
        <w:t>considered</w:t>
      </w:r>
      <w:proofErr w:type="spellEnd"/>
      <w:r w:rsidRPr="006B578D">
        <w:rPr>
          <w:lang w:val="lv-LV"/>
        </w:rPr>
        <w:t xml:space="preserve"> </w:t>
      </w:r>
      <w:proofErr w:type="spellStart"/>
      <w:r w:rsidRPr="006B578D">
        <w:rPr>
          <w:lang w:val="lv-LV"/>
        </w:rPr>
        <w:t>as</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of</w:t>
      </w:r>
      <w:proofErr w:type="spellEnd"/>
      <w:r w:rsidRPr="006B578D">
        <w:rPr>
          <w:lang w:val="lv-LV"/>
        </w:rPr>
        <w:t xml:space="preserve"> a </w:t>
      </w:r>
      <w:proofErr w:type="spellStart"/>
      <w:r w:rsidRPr="006B578D">
        <w:rPr>
          <w:lang w:val="lv-LV"/>
        </w:rPr>
        <w:t>defect</w:t>
      </w:r>
      <w:proofErr w:type="spellEnd"/>
      <w:r w:rsidRPr="006B578D">
        <w:rPr>
          <w:lang w:val="lv-LV"/>
        </w:rPr>
        <w:t>.</w:t>
      </w:r>
    </w:p>
    <w:p w14:paraId="60BC86F7" w14:textId="77777777" w:rsidR="006B578D" w:rsidRPr="006B578D" w:rsidRDefault="006B578D" w:rsidP="006B578D">
      <w:pPr>
        <w:rPr>
          <w:lang w:val="lv-LV"/>
        </w:rPr>
      </w:pP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propose</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justify</w:t>
      </w:r>
      <w:proofErr w:type="spellEnd"/>
      <w:r w:rsidRPr="006B578D">
        <w:rPr>
          <w:lang w:val="lv-LV"/>
        </w:rPr>
        <w:t xml:space="preserve"> </w:t>
      </w:r>
      <w:proofErr w:type="spellStart"/>
      <w:r w:rsidRPr="006B578D">
        <w:rPr>
          <w:lang w:val="lv-LV"/>
        </w:rPr>
        <w:t>its</w:t>
      </w:r>
      <w:proofErr w:type="spellEnd"/>
      <w:r w:rsidRPr="006B578D">
        <w:rPr>
          <w:lang w:val="lv-LV"/>
        </w:rPr>
        <w:t xml:space="preserve"> </w:t>
      </w:r>
      <w:proofErr w:type="spellStart"/>
      <w:r w:rsidRPr="006B578D">
        <w:rPr>
          <w:lang w:val="lv-LV"/>
        </w:rPr>
        <w:t>own</w:t>
      </w:r>
      <w:proofErr w:type="spellEnd"/>
      <w:r w:rsidRPr="006B578D">
        <w:rPr>
          <w:lang w:val="lv-LV"/>
        </w:rPr>
        <w:t xml:space="preserve"> </w:t>
      </w:r>
      <w:proofErr w:type="spellStart"/>
      <w:r w:rsidRPr="006B578D">
        <w:rPr>
          <w:lang w:val="lv-LV"/>
        </w:rPr>
        <w:t>technical</w:t>
      </w:r>
      <w:proofErr w:type="spellEnd"/>
      <w:r w:rsidRPr="006B578D">
        <w:rPr>
          <w:lang w:val="lv-LV"/>
        </w:rPr>
        <w:t xml:space="preserve"> </w:t>
      </w:r>
      <w:proofErr w:type="spellStart"/>
      <w:r w:rsidRPr="006B578D">
        <w:rPr>
          <w:lang w:val="lv-LV"/>
        </w:rPr>
        <w:t>solution</w:t>
      </w:r>
      <w:proofErr w:type="spellEnd"/>
      <w:r w:rsidRPr="006B578D">
        <w:rPr>
          <w:lang w:val="lv-LV"/>
        </w:rPr>
        <w:t xml:space="preserve"> </w:t>
      </w:r>
      <w:proofErr w:type="spellStart"/>
      <w:r w:rsidRPr="006B578D">
        <w:rPr>
          <w:lang w:val="lv-LV"/>
        </w:rPr>
        <w:t>that</w:t>
      </w:r>
      <w:proofErr w:type="spellEnd"/>
      <w:r w:rsidRPr="006B578D">
        <w:rPr>
          <w:lang w:val="lv-LV"/>
        </w:rPr>
        <w:t xml:space="preserve"> </w:t>
      </w:r>
      <w:proofErr w:type="spellStart"/>
      <w:r w:rsidRPr="006B578D">
        <w:rPr>
          <w:lang w:val="lv-LV"/>
        </w:rPr>
        <w:t>eliminates</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identified</w:t>
      </w:r>
      <w:proofErr w:type="spellEnd"/>
      <w:r w:rsidRPr="006B578D">
        <w:rPr>
          <w:lang w:val="lv-LV"/>
        </w:rPr>
        <w:t xml:space="preserve"> </w:t>
      </w:r>
      <w:proofErr w:type="spellStart"/>
      <w:r w:rsidRPr="006B578D">
        <w:rPr>
          <w:lang w:val="lv-LV"/>
        </w:rPr>
        <w:t>defect</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ensures</w:t>
      </w:r>
      <w:proofErr w:type="spellEnd"/>
      <w:r w:rsidRPr="006B578D">
        <w:rPr>
          <w:lang w:val="lv-LV"/>
        </w:rPr>
        <w:t xml:space="preserve"> </w:t>
      </w:r>
      <w:proofErr w:type="spellStart"/>
      <w:r w:rsidRPr="006B578D">
        <w:rPr>
          <w:lang w:val="lv-LV"/>
        </w:rPr>
        <w:t>at</w:t>
      </w:r>
      <w:proofErr w:type="spellEnd"/>
      <w:r w:rsidRPr="006B578D">
        <w:rPr>
          <w:lang w:val="lv-LV"/>
        </w:rPr>
        <w:t xml:space="preserve"> </w:t>
      </w:r>
      <w:proofErr w:type="spellStart"/>
      <w:r w:rsidRPr="006B578D">
        <w:rPr>
          <w:lang w:val="lv-LV"/>
        </w:rPr>
        <w:t>least</w:t>
      </w:r>
      <w:proofErr w:type="spellEnd"/>
      <w:r w:rsidRPr="006B578D">
        <w:rPr>
          <w:lang w:val="lv-LV"/>
        </w:rPr>
        <w:t xml:space="preserve"> </w:t>
      </w:r>
      <w:proofErr w:type="spellStart"/>
      <w:r w:rsidRPr="006B578D">
        <w:rPr>
          <w:lang w:val="lv-LV"/>
        </w:rPr>
        <w:t>an</w:t>
      </w:r>
      <w:proofErr w:type="spellEnd"/>
      <w:r w:rsidRPr="006B578D">
        <w:rPr>
          <w:lang w:val="lv-LV"/>
        </w:rPr>
        <w:t xml:space="preserve"> </w:t>
      </w:r>
      <w:proofErr w:type="spellStart"/>
      <w:r w:rsidRPr="006B578D">
        <w:rPr>
          <w:lang w:val="lv-LV"/>
        </w:rPr>
        <w:t>equivalent</w:t>
      </w:r>
      <w:proofErr w:type="spellEnd"/>
      <w:r w:rsidRPr="006B578D">
        <w:rPr>
          <w:lang w:val="lv-LV"/>
        </w:rPr>
        <w:t xml:space="preserve"> </w:t>
      </w:r>
      <w:proofErr w:type="spellStart"/>
      <w:r w:rsidRPr="006B578D">
        <w:rPr>
          <w:lang w:val="lv-LV"/>
        </w:rPr>
        <w:t>level</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quality</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safety</w:t>
      </w:r>
      <w:proofErr w:type="spellEnd"/>
      <w:r w:rsidRPr="006B578D">
        <w:rPr>
          <w:lang w:val="lv-LV"/>
        </w:rPr>
        <w:t xml:space="preserve"> </w:t>
      </w:r>
      <w:proofErr w:type="spellStart"/>
      <w:r w:rsidRPr="006B578D">
        <w:rPr>
          <w:lang w:val="lv-LV"/>
        </w:rPr>
        <w:t>compared</w:t>
      </w:r>
      <w:proofErr w:type="spellEnd"/>
      <w:r w:rsidRPr="006B578D">
        <w:rPr>
          <w:lang w:val="lv-LV"/>
        </w:rPr>
        <w:t xml:space="preserve"> to </w:t>
      </w:r>
      <w:proofErr w:type="spellStart"/>
      <w:r w:rsidRPr="006B578D">
        <w:rPr>
          <w:lang w:val="lv-LV"/>
        </w:rPr>
        <w:t>the</w:t>
      </w:r>
      <w:proofErr w:type="spellEnd"/>
      <w:r w:rsidRPr="006B578D">
        <w:rPr>
          <w:lang w:val="lv-LV"/>
        </w:rPr>
        <w:t xml:space="preserve"> </w:t>
      </w:r>
      <w:proofErr w:type="spellStart"/>
      <w:r w:rsidRPr="006B578D">
        <w:rPr>
          <w:lang w:val="lv-LV"/>
        </w:rPr>
        <w:t>original</w:t>
      </w:r>
      <w:proofErr w:type="spellEnd"/>
      <w:r w:rsidRPr="006B578D">
        <w:rPr>
          <w:lang w:val="lv-LV"/>
        </w:rPr>
        <w:t xml:space="preserve"> </w:t>
      </w:r>
      <w:proofErr w:type="spellStart"/>
      <w:r w:rsidRPr="006B578D">
        <w:rPr>
          <w:lang w:val="lv-LV"/>
        </w:rPr>
        <w:t>design</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assume</w:t>
      </w:r>
      <w:proofErr w:type="spellEnd"/>
      <w:r w:rsidRPr="006B578D">
        <w:rPr>
          <w:lang w:val="lv-LV"/>
        </w:rPr>
        <w:t xml:space="preserve"> </w:t>
      </w:r>
      <w:proofErr w:type="spellStart"/>
      <w:r w:rsidRPr="006B578D">
        <w:rPr>
          <w:lang w:val="lv-LV"/>
        </w:rPr>
        <w:t>full</w:t>
      </w:r>
      <w:proofErr w:type="spellEnd"/>
      <w:r w:rsidRPr="006B578D">
        <w:rPr>
          <w:lang w:val="lv-LV"/>
        </w:rPr>
        <w:t xml:space="preserve"> </w:t>
      </w:r>
      <w:proofErr w:type="spellStart"/>
      <w:r w:rsidRPr="006B578D">
        <w:rPr>
          <w:lang w:val="lv-LV"/>
        </w:rPr>
        <w:t>responsibility</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safety</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suitability</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operation</w:t>
      </w:r>
      <w:proofErr w:type="spellEnd"/>
      <w:r w:rsidRPr="006B578D">
        <w:rPr>
          <w:lang w:val="lv-LV"/>
        </w:rPr>
        <w:t>.</w:t>
      </w:r>
    </w:p>
    <w:p w14:paraId="3B929469" w14:textId="77777777" w:rsidR="006B578D" w:rsidRPr="006B578D" w:rsidRDefault="006B578D" w:rsidP="006B578D">
      <w:pPr>
        <w:rPr>
          <w:lang w:val="lv-LV"/>
        </w:rPr>
      </w:pPr>
      <w:proofErr w:type="spellStart"/>
      <w:r w:rsidRPr="006B578D">
        <w:rPr>
          <w:lang w:val="lv-LV"/>
        </w:rPr>
        <w:t>If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Customer</w:t>
      </w:r>
      <w:proofErr w:type="spellEnd"/>
      <w:r w:rsidRPr="006B578D">
        <w:rPr>
          <w:lang w:val="lv-LV"/>
        </w:rPr>
        <w:t xml:space="preserve"> </w:t>
      </w:r>
      <w:proofErr w:type="spellStart"/>
      <w:r w:rsidRPr="006B578D">
        <w:rPr>
          <w:lang w:val="lv-LV"/>
        </w:rPr>
        <w:t>approves</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cost</w:t>
      </w:r>
      <w:proofErr w:type="spellEnd"/>
      <w:r w:rsidRPr="006B578D">
        <w:rPr>
          <w:lang w:val="lv-LV"/>
        </w:rPr>
        <w:t xml:space="preserve"> </w:t>
      </w:r>
      <w:proofErr w:type="spellStart"/>
      <w:r w:rsidRPr="006B578D">
        <w:rPr>
          <w:lang w:val="lv-LV"/>
        </w:rPr>
        <w:t>proposal</w:t>
      </w:r>
      <w:proofErr w:type="spellEnd"/>
      <w:r w:rsidRPr="006B578D">
        <w:rPr>
          <w:lang w:val="lv-LV"/>
        </w:rPr>
        <w:t xml:space="preserve"> </w:t>
      </w:r>
      <w:proofErr w:type="spellStart"/>
      <w:r w:rsidRPr="006B578D">
        <w:rPr>
          <w:lang w:val="lv-LV"/>
        </w:rPr>
        <w:t>referred</w:t>
      </w:r>
      <w:proofErr w:type="spellEnd"/>
      <w:r w:rsidRPr="006B578D">
        <w:rPr>
          <w:lang w:val="lv-LV"/>
        </w:rPr>
        <w:t xml:space="preserve"> to </w:t>
      </w:r>
      <w:proofErr w:type="spellStart"/>
      <w:r w:rsidRPr="006B578D">
        <w:rPr>
          <w:lang w:val="lv-LV"/>
        </w:rPr>
        <w:t>in</w:t>
      </w:r>
      <w:proofErr w:type="spellEnd"/>
      <w:r w:rsidRPr="006B578D">
        <w:rPr>
          <w:lang w:val="lv-LV"/>
        </w:rPr>
        <w:t xml:space="preserve"> </w:t>
      </w:r>
      <w:proofErr w:type="spellStart"/>
      <w:r w:rsidRPr="006B578D">
        <w:rPr>
          <w:lang w:val="lv-LV"/>
        </w:rPr>
        <w:t>Clause</w:t>
      </w:r>
      <w:proofErr w:type="spellEnd"/>
      <w:r w:rsidRPr="006B578D">
        <w:rPr>
          <w:lang w:val="lv-LV"/>
        </w:rPr>
        <w:t xml:space="preserve"> 2.1, </w:t>
      </w: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ensure</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following</w:t>
      </w:r>
      <w:proofErr w:type="spellEnd"/>
      <w:r w:rsidRPr="006B578D">
        <w:rPr>
          <w:lang w:val="lv-LV"/>
        </w:rPr>
        <w:t xml:space="preserve"> </w:t>
      </w:r>
      <w:proofErr w:type="spellStart"/>
      <w:r w:rsidRPr="006B578D">
        <w:rPr>
          <w:lang w:val="lv-LV"/>
        </w:rPr>
        <w:t>within</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scope</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w:t>
      </w:r>
    </w:p>
    <w:p w14:paraId="01546274" w14:textId="77777777" w:rsidR="006B578D" w:rsidRPr="006B578D" w:rsidRDefault="006B578D" w:rsidP="006B578D">
      <w:pPr>
        <w:numPr>
          <w:ilvl w:val="0"/>
          <w:numId w:val="18"/>
        </w:numPr>
        <w:rPr>
          <w:lang w:val="lv-LV"/>
        </w:rPr>
      </w:pPr>
      <w:proofErr w:type="spellStart"/>
      <w:r w:rsidRPr="006B578D">
        <w:rPr>
          <w:lang w:val="lv-LV"/>
        </w:rPr>
        <w:t>compliance</w:t>
      </w:r>
      <w:proofErr w:type="spellEnd"/>
      <w:r w:rsidRPr="006B578D">
        <w:rPr>
          <w:lang w:val="lv-LV"/>
        </w:rPr>
        <w:t xml:space="preserve"> </w:t>
      </w:r>
      <w:proofErr w:type="spellStart"/>
      <w:r w:rsidRPr="006B578D">
        <w:rPr>
          <w:lang w:val="lv-LV"/>
        </w:rPr>
        <w:t>with</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standards</w:t>
      </w:r>
      <w:proofErr w:type="spellEnd"/>
      <w:r w:rsidRPr="006B578D">
        <w:rPr>
          <w:lang w:val="lv-LV"/>
        </w:rPr>
        <w:t xml:space="preserve"> </w:t>
      </w:r>
      <w:proofErr w:type="spellStart"/>
      <w:r w:rsidRPr="006B578D">
        <w:rPr>
          <w:lang w:val="lv-LV"/>
        </w:rPr>
        <w:t>specified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Section</w:t>
      </w:r>
      <w:proofErr w:type="spellEnd"/>
      <w:r w:rsidRPr="006B578D">
        <w:rPr>
          <w:lang w:val="lv-LV"/>
        </w:rPr>
        <w:t xml:space="preserve"> 3 </w:t>
      </w:r>
      <w:proofErr w:type="spellStart"/>
      <w:r w:rsidRPr="006B578D">
        <w:rPr>
          <w:lang w:val="lv-LV"/>
        </w:rPr>
        <w:t>or</w:t>
      </w:r>
      <w:proofErr w:type="spellEnd"/>
      <w:r w:rsidRPr="006B578D">
        <w:rPr>
          <w:lang w:val="lv-LV"/>
        </w:rPr>
        <w:t xml:space="preserve"> </w:t>
      </w:r>
      <w:proofErr w:type="spellStart"/>
      <w:r w:rsidRPr="006B578D">
        <w:rPr>
          <w:lang w:val="lv-LV"/>
        </w:rPr>
        <w:t>their</w:t>
      </w:r>
      <w:proofErr w:type="spellEnd"/>
      <w:r w:rsidRPr="006B578D">
        <w:rPr>
          <w:lang w:val="lv-LV"/>
        </w:rPr>
        <w:t xml:space="preserve"> </w:t>
      </w:r>
      <w:proofErr w:type="spellStart"/>
      <w:r w:rsidRPr="006B578D">
        <w:rPr>
          <w:lang w:val="lv-LV"/>
        </w:rPr>
        <w:t>equivalents</w:t>
      </w:r>
      <w:proofErr w:type="spellEnd"/>
      <w:r w:rsidRPr="006B578D">
        <w:rPr>
          <w:lang w:val="lv-LV"/>
        </w:rPr>
        <w:t xml:space="preserve">; </w:t>
      </w:r>
    </w:p>
    <w:p w14:paraId="1D51BB9B" w14:textId="77777777" w:rsidR="006B578D" w:rsidRPr="006B578D" w:rsidRDefault="006B578D" w:rsidP="006B578D">
      <w:pPr>
        <w:numPr>
          <w:ilvl w:val="0"/>
          <w:numId w:val="18"/>
        </w:numPr>
        <w:rPr>
          <w:lang w:val="lv-LV"/>
        </w:rPr>
      </w:pPr>
      <w:r w:rsidRPr="006B578D">
        <w:rPr>
          <w:lang w:val="lv-LV"/>
        </w:rPr>
        <w:t xml:space="preserve">a </w:t>
      </w:r>
      <w:proofErr w:type="spellStart"/>
      <w:r w:rsidRPr="006B578D">
        <w:rPr>
          <w:lang w:val="lv-LV"/>
        </w:rPr>
        <w:t>technological</w:t>
      </w:r>
      <w:proofErr w:type="spellEnd"/>
      <w:r w:rsidRPr="006B578D">
        <w:rPr>
          <w:lang w:val="lv-LV"/>
        </w:rPr>
        <w:t xml:space="preserve"> </w:t>
      </w:r>
      <w:proofErr w:type="spellStart"/>
      <w:r w:rsidRPr="006B578D">
        <w:rPr>
          <w:lang w:val="lv-LV"/>
        </w:rPr>
        <w:t>description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process; </w:t>
      </w:r>
    </w:p>
    <w:p w14:paraId="6396FD61" w14:textId="77777777" w:rsidR="006B578D" w:rsidRPr="006B578D" w:rsidRDefault="006B578D" w:rsidP="006B578D">
      <w:pPr>
        <w:numPr>
          <w:ilvl w:val="0"/>
          <w:numId w:val="18"/>
        </w:numPr>
        <w:rPr>
          <w:lang w:val="lv-LV"/>
        </w:rPr>
      </w:pPr>
      <w:r w:rsidRPr="006B578D">
        <w:rPr>
          <w:lang w:val="lv-LV"/>
        </w:rPr>
        <w:t xml:space="preserve">a </w:t>
      </w:r>
      <w:proofErr w:type="spellStart"/>
      <w:r w:rsidRPr="006B578D">
        <w:rPr>
          <w:lang w:val="lv-LV"/>
        </w:rPr>
        <w:t>justification</w:t>
      </w:r>
      <w:proofErr w:type="spellEnd"/>
      <w:r w:rsidRPr="006B578D">
        <w:rPr>
          <w:lang w:val="lv-LV"/>
        </w:rPr>
        <w:t xml:space="preserve"> </w:t>
      </w:r>
      <w:proofErr w:type="spellStart"/>
      <w:r w:rsidRPr="006B578D">
        <w:rPr>
          <w:lang w:val="lv-LV"/>
        </w:rPr>
        <w:t>or</w:t>
      </w:r>
      <w:proofErr w:type="spellEnd"/>
      <w:r w:rsidRPr="006B578D">
        <w:rPr>
          <w:lang w:val="lv-LV"/>
        </w:rPr>
        <w:t xml:space="preserve"> </w:t>
      </w:r>
      <w:proofErr w:type="spellStart"/>
      <w:r w:rsidRPr="006B578D">
        <w:rPr>
          <w:lang w:val="lv-LV"/>
        </w:rPr>
        <w:t>calculation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structural</w:t>
      </w:r>
      <w:proofErr w:type="spellEnd"/>
      <w:r w:rsidRPr="006B578D">
        <w:rPr>
          <w:lang w:val="lv-LV"/>
        </w:rPr>
        <w:t xml:space="preserve"> </w:t>
      </w:r>
      <w:proofErr w:type="spellStart"/>
      <w:r w:rsidRPr="006B578D">
        <w:rPr>
          <w:lang w:val="lv-LV"/>
        </w:rPr>
        <w:t>strength</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safety</w:t>
      </w:r>
      <w:proofErr w:type="spellEnd"/>
      <w:r w:rsidRPr="006B578D">
        <w:rPr>
          <w:lang w:val="lv-LV"/>
        </w:rPr>
        <w:t xml:space="preserve">; </w:t>
      </w:r>
    </w:p>
    <w:p w14:paraId="32834FF0" w14:textId="77777777" w:rsidR="006B578D" w:rsidRPr="006B578D" w:rsidRDefault="006B578D" w:rsidP="006B578D">
      <w:pPr>
        <w:numPr>
          <w:ilvl w:val="0"/>
          <w:numId w:val="18"/>
        </w:numPr>
        <w:rPr>
          <w:lang w:val="lv-LV"/>
        </w:rPr>
      </w:pPr>
      <w:proofErr w:type="spellStart"/>
      <w:r w:rsidRPr="006B578D">
        <w:rPr>
          <w:lang w:val="lv-LV"/>
        </w:rPr>
        <w:t>quality</w:t>
      </w:r>
      <w:proofErr w:type="spellEnd"/>
      <w:r w:rsidRPr="006B578D">
        <w:rPr>
          <w:lang w:val="lv-LV"/>
        </w:rPr>
        <w:t xml:space="preserve"> </w:t>
      </w:r>
      <w:proofErr w:type="spellStart"/>
      <w:r w:rsidRPr="006B578D">
        <w:rPr>
          <w:lang w:val="lv-LV"/>
        </w:rPr>
        <w:t>control</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testing</w:t>
      </w:r>
      <w:proofErr w:type="spellEnd"/>
      <w:r w:rsidRPr="006B578D">
        <w:rPr>
          <w:lang w:val="lv-LV"/>
        </w:rPr>
        <w:t xml:space="preserve"> </w:t>
      </w:r>
      <w:proofErr w:type="spellStart"/>
      <w:r w:rsidRPr="006B578D">
        <w:rPr>
          <w:lang w:val="lv-LV"/>
        </w:rPr>
        <w:t>procedure</w:t>
      </w:r>
      <w:proofErr w:type="spellEnd"/>
      <w:r w:rsidRPr="006B578D">
        <w:rPr>
          <w:lang w:val="lv-LV"/>
        </w:rPr>
        <w:t xml:space="preserve">; </w:t>
      </w:r>
    </w:p>
    <w:p w14:paraId="729E7650" w14:textId="77777777" w:rsidR="006B578D" w:rsidRPr="006B578D" w:rsidRDefault="006B578D" w:rsidP="006B578D">
      <w:pPr>
        <w:numPr>
          <w:ilvl w:val="0"/>
          <w:numId w:val="18"/>
        </w:numPr>
        <w:rPr>
          <w:lang w:val="lv-LV"/>
        </w:rPr>
      </w:pPr>
      <w:r w:rsidRPr="006B578D">
        <w:rPr>
          <w:lang w:val="lv-LV"/>
        </w:rPr>
        <w:t xml:space="preserve">MT </w:t>
      </w:r>
      <w:proofErr w:type="spellStart"/>
      <w:r w:rsidRPr="006B578D">
        <w:rPr>
          <w:lang w:val="lv-LV"/>
        </w:rPr>
        <w:t>and</w:t>
      </w:r>
      <w:proofErr w:type="spellEnd"/>
      <w:r w:rsidRPr="006B578D">
        <w:rPr>
          <w:lang w:val="lv-LV"/>
        </w:rPr>
        <w:t xml:space="preserve"> </w:t>
      </w:r>
      <w:proofErr w:type="spellStart"/>
      <w:r w:rsidRPr="006B578D">
        <w:rPr>
          <w:lang w:val="lv-LV"/>
        </w:rPr>
        <w:t>geometrical</w:t>
      </w:r>
      <w:proofErr w:type="spellEnd"/>
      <w:r w:rsidRPr="006B578D">
        <w:rPr>
          <w:lang w:val="lv-LV"/>
        </w:rPr>
        <w:t xml:space="preserve"> </w:t>
      </w:r>
      <w:proofErr w:type="spellStart"/>
      <w:r w:rsidRPr="006B578D">
        <w:rPr>
          <w:lang w:val="lv-LV"/>
        </w:rPr>
        <w:t>inspection</w:t>
      </w:r>
      <w:proofErr w:type="spellEnd"/>
      <w:r w:rsidRPr="006B578D">
        <w:rPr>
          <w:lang w:val="lv-LV"/>
        </w:rPr>
        <w:t xml:space="preserve"> </w:t>
      </w:r>
      <w:proofErr w:type="spellStart"/>
      <w:r w:rsidRPr="006B578D">
        <w:rPr>
          <w:lang w:val="lv-LV"/>
        </w:rPr>
        <w:t>after</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see</w:t>
      </w:r>
      <w:proofErr w:type="spellEnd"/>
      <w:r w:rsidRPr="006B578D">
        <w:rPr>
          <w:lang w:val="lv-LV"/>
        </w:rPr>
        <w:t xml:space="preserve"> </w:t>
      </w:r>
      <w:proofErr w:type="spellStart"/>
      <w:r w:rsidRPr="006B578D">
        <w:rPr>
          <w:lang w:val="lv-LV"/>
        </w:rPr>
        <w:t>Clause</w:t>
      </w:r>
      <w:proofErr w:type="spellEnd"/>
      <w:r w:rsidRPr="006B578D">
        <w:rPr>
          <w:lang w:val="lv-LV"/>
        </w:rPr>
        <w:t xml:space="preserve"> 4.3); </w:t>
      </w:r>
    </w:p>
    <w:p w14:paraId="442DC9E2" w14:textId="77777777" w:rsidR="006B578D" w:rsidRPr="006B578D" w:rsidRDefault="006B578D" w:rsidP="006B578D">
      <w:pPr>
        <w:numPr>
          <w:ilvl w:val="0"/>
          <w:numId w:val="18"/>
        </w:numPr>
        <w:rPr>
          <w:lang w:val="lv-LV"/>
        </w:rPr>
      </w:pPr>
      <w:proofErr w:type="spellStart"/>
      <w:r w:rsidRPr="006B578D">
        <w:rPr>
          <w:lang w:val="lv-LV"/>
        </w:rPr>
        <w:t>preparation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documentation</w:t>
      </w:r>
      <w:proofErr w:type="spellEnd"/>
      <w:r w:rsidRPr="006B578D">
        <w:rPr>
          <w:lang w:val="lv-LV"/>
        </w:rPr>
        <w:t xml:space="preserve"> (</w:t>
      </w:r>
      <w:proofErr w:type="spellStart"/>
      <w:r w:rsidRPr="006B578D">
        <w:rPr>
          <w:lang w:val="lv-LV"/>
        </w:rPr>
        <w:t>see</w:t>
      </w:r>
      <w:proofErr w:type="spellEnd"/>
      <w:r w:rsidRPr="006B578D">
        <w:rPr>
          <w:lang w:val="lv-LV"/>
        </w:rPr>
        <w:t xml:space="preserve"> </w:t>
      </w:r>
      <w:proofErr w:type="spellStart"/>
      <w:r w:rsidRPr="006B578D">
        <w:rPr>
          <w:lang w:val="lv-LV"/>
        </w:rPr>
        <w:t>Section</w:t>
      </w:r>
      <w:proofErr w:type="spellEnd"/>
      <w:r w:rsidRPr="006B578D">
        <w:rPr>
          <w:lang w:val="lv-LV"/>
        </w:rPr>
        <w:t xml:space="preserve"> 5); </w:t>
      </w:r>
    </w:p>
    <w:p w14:paraId="2BA6AF74" w14:textId="77777777" w:rsidR="006B578D" w:rsidRPr="006B578D" w:rsidRDefault="006B578D" w:rsidP="006B578D">
      <w:pPr>
        <w:numPr>
          <w:ilvl w:val="0"/>
          <w:numId w:val="18"/>
        </w:numPr>
        <w:rPr>
          <w:lang w:val="lv-LV"/>
        </w:rPr>
      </w:pPr>
      <w:r w:rsidRPr="006B578D">
        <w:rPr>
          <w:lang w:val="lv-LV"/>
        </w:rPr>
        <w:t xml:space="preserve">a </w:t>
      </w:r>
      <w:proofErr w:type="spellStart"/>
      <w:r w:rsidRPr="006B578D">
        <w:rPr>
          <w:lang w:val="lv-LV"/>
        </w:rPr>
        <w:t>warranty</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performed</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works</w:t>
      </w:r>
      <w:proofErr w:type="spellEnd"/>
      <w:r w:rsidRPr="006B578D">
        <w:rPr>
          <w:lang w:val="lv-LV"/>
        </w:rPr>
        <w:t xml:space="preserve">; </w:t>
      </w:r>
    </w:p>
    <w:p w14:paraId="34A5D281" w14:textId="77777777" w:rsidR="006B578D" w:rsidRPr="006B578D" w:rsidRDefault="006B578D" w:rsidP="006B578D">
      <w:pPr>
        <w:numPr>
          <w:ilvl w:val="0"/>
          <w:numId w:val="18"/>
        </w:numPr>
        <w:rPr>
          <w:lang w:val="lv-LV"/>
        </w:rPr>
      </w:pPr>
      <w:proofErr w:type="spellStart"/>
      <w:r w:rsidRPr="006B578D">
        <w:rPr>
          <w:lang w:val="lv-LV"/>
        </w:rPr>
        <w:t>confirmation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assuming</w:t>
      </w:r>
      <w:proofErr w:type="spellEnd"/>
      <w:r w:rsidRPr="006B578D">
        <w:rPr>
          <w:lang w:val="lv-LV"/>
        </w:rPr>
        <w:t xml:space="preserve"> </w:t>
      </w:r>
      <w:proofErr w:type="spellStart"/>
      <w:r w:rsidRPr="006B578D">
        <w:rPr>
          <w:lang w:val="lv-LV"/>
        </w:rPr>
        <w:t>responsibility</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operational</w:t>
      </w:r>
      <w:proofErr w:type="spellEnd"/>
      <w:r w:rsidRPr="006B578D">
        <w:rPr>
          <w:lang w:val="lv-LV"/>
        </w:rPr>
        <w:t xml:space="preserve"> </w:t>
      </w:r>
      <w:proofErr w:type="spellStart"/>
      <w:r w:rsidRPr="006B578D">
        <w:rPr>
          <w:lang w:val="lv-LV"/>
        </w:rPr>
        <w:t>safety</w:t>
      </w:r>
      <w:proofErr w:type="spellEnd"/>
      <w:r w:rsidRPr="006B578D">
        <w:rPr>
          <w:lang w:val="lv-LV"/>
        </w:rPr>
        <w:t>.</w:t>
      </w:r>
    </w:p>
    <w:p w14:paraId="3AB8608E" w14:textId="77777777" w:rsidR="00345498" w:rsidRDefault="00345498"/>
    <w:p w14:paraId="4E5CF775"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4.2 </w:t>
      </w:r>
      <w:proofErr w:type="spellStart"/>
      <w:r w:rsidRPr="00E15433">
        <w:rPr>
          <w:rFonts w:ascii="Calibri" w:eastAsia="Times New Roman" w:hAnsi="Calibri" w:cs="Times New Roman"/>
          <w:b/>
          <w:sz w:val="26"/>
          <w:szCs w:val="26"/>
          <w:lang w:val="lv-LV" w:eastAsia="lv-LV"/>
        </w:rPr>
        <w:t>Additional</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requirements</w:t>
      </w:r>
      <w:proofErr w:type="spellEnd"/>
    </w:p>
    <w:p w14:paraId="3834857B" w14:textId="77777777" w:rsidR="006B578D" w:rsidRPr="006B578D" w:rsidRDefault="006B578D" w:rsidP="006B578D">
      <w:pPr>
        <w:rPr>
          <w:lang w:val="lv-LV"/>
        </w:rPr>
      </w:pPr>
      <w:proofErr w:type="spellStart"/>
      <w:r w:rsidRPr="006B578D">
        <w:rPr>
          <w:lang w:val="lv-LV"/>
        </w:rPr>
        <w:t>If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proposes</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performs</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solution</w:t>
      </w:r>
      <w:proofErr w:type="spellEnd"/>
      <w:r w:rsidRPr="006B578D">
        <w:rPr>
          <w:lang w:val="lv-LV"/>
        </w:rPr>
        <w:t xml:space="preserve"> </w:t>
      </w:r>
      <w:proofErr w:type="spellStart"/>
      <w:r w:rsidRPr="006B578D">
        <w:rPr>
          <w:lang w:val="lv-LV"/>
        </w:rPr>
        <w:t>referred</w:t>
      </w:r>
      <w:proofErr w:type="spellEnd"/>
      <w:r w:rsidRPr="006B578D">
        <w:rPr>
          <w:lang w:val="lv-LV"/>
        </w:rPr>
        <w:t xml:space="preserve"> to </w:t>
      </w:r>
      <w:proofErr w:type="spellStart"/>
      <w:r w:rsidRPr="006B578D">
        <w:rPr>
          <w:lang w:val="lv-LV"/>
        </w:rPr>
        <w:t>in</w:t>
      </w:r>
      <w:proofErr w:type="spellEnd"/>
      <w:r w:rsidRPr="006B578D">
        <w:rPr>
          <w:lang w:val="lv-LV"/>
        </w:rPr>
        <w:t xml:space="preserve"> </w:t>
      </w:r>
      <w:proofErr w:type="spellStart"/>
      <w:r w:rsidRPr="006B578D">
        <w:rPr>
          <w:lang w:val="lv-LV"/>
        </w:rPr>
        <w:t>Clause</w:t>
      </w:r>
      <w:proofErr w:type="spellEnd"/>
      <w:r w:rsidRPr="006B578D">
        <w:rPr>
          <w:lang w:val="lv-LV"/>
        </w:rPr>
        <w:t xml:space="preserve"> 4.1 </w:t>
      </w:r>
      <w:proofErr w:type="spellStart"/>
      <w:r w:rsidRPr="006B578D">
        <w:rPr>
          <w:lang w:val="lv-LV"/>
        </w:rPr>
        <w:t>for</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axle</w:t>
      </w:r>
      <w:proofErr w:type="spellEnd"/>
      <w:r w:rsidRPr="006B578D">
        <w:rPr>
          <w:lang w:val="lv-LV"/>
        </w:rPr>
        <w:t>/</w:t>
      </w:r>
      <w:proofErr w:type="spellStart"/>
      <w:r w:rsidRPr="006B578D">
        <w:rPr>
          <w:lang w:val="lv-LV"/>
        </w:rPr>
        <w:t>bearing</w:t>
      </w:r>
      <w:proofErr w:type="spellEnd"/>
      <w:r w:rsidRPr="006B578D">
        <w:rPr>
          <w:lang w:val="lv-LV"/>
        </w:rPr>
        <w:t xml:space="preserve"> </w:t>
      </w:r>
      <w:proofErr w:type="spellStart"/>
      <w:r w:rsidRPr="006B578D">
        <w:rPr>
          <w:lang w:val="lv-LV"/>
        </w:rPr>
        <w:t>seat</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technical</w:t>
      </w:r>
      <w:proofErr w:type="spellEnd"/>
      <w:r w:rsidRPr="006B578D">
        <w:rPr>
          <w:lang w:val="lv-LV"/>
        </w:rPr>
        <w:t xml:space="preserve"> </w:t>
      </w:r>
      <w:proofErr w:type="spellStart"/>
      <w:r w:rsidRPr="006B578D">
        <w:rPr>
          <w:lang w:val="lv-LV"/>
        </w:rPr>
        <w:t>proposal</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completion</w:t>
      </w:r>
      <w:proofErr w:type="spellEnd"/>
      <w:r w:rsidRPr="006B578D">
        <w:rPr>
          <w:lang w:val="lv-LV"/>
        </w:rPr>
        <w:t xml:space="preserve"> </w:t>
      </w:r>
      <w:proofErr w:type="spellStart"/>
      <w:r w:rsidRPr="006B578D">
        <w:rPr>
          <w:lang w:val="lv-LV"/>
        </w:rPr>
        <w:t>documentation</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additionally</w:t>
      </w:r>
      <w:proofErr w:type="spellEnd"/>
      <w:r w:rsidRPr="006B578D">
        <w:rPr>
          <w:lang w:val="lv-LV"/>
        </w:rPr>
        <w:t xml:space="preserve"> </w:t>
      </w:r>
      <w:proofErr w:type="spellStart"/>
      <w:r w:rsidRPr="006B578D">
        <w:rPr>
          <w:lang w:val="lv-LV"/>
        </w:rPr>
        <w:t>include</w:t>
      </w:r>
      <w:proofErr w:type="spellEnd"/>
      <w:r w:rsidRPr="006B578D">
        <w:rPr>
          <w:lang w:val="lv-LV"/>
        </w:rPr>
        <w:t>:</w:t>
      </w:r>
    </w:p>
    <w:p w14:paraId="51F185F7" w14:textId="77777777" w:rsidR="006B578D" w:rsidRPr="006B578D" w:rsidRDefault="006B578D" w:rsidP="006B578D">
      <w:pPr>
        <w:numPr>
          <w:ilvl w:val="0"/>
          <w:numId w:val="19"/>
        </w:numPr>
        <w:rPr>
          <w:lang w:val="lv-LV"/>
        </w:rPr>
      </w:pPr>
      <w:proofErr w:type="spellStart"/>
      <w:r w:rsidRPr="006B578D">
        <w:rPr>
          <w:lang w:val="lv-LV"/>
        </w:rPr>
        <w:t>verification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chemical</w:t>
      </w:r>
      <w:proofErr w:type="spellEnd"/>
      <w:r w:rsidRPr="006B578D">
        <w:rPr>
          <w:lang w:val="lv-LV"/>
        </w:rPr>
        <w:t xml:space="preserve"> </w:t>
      </w:r>
      <w:proofErr w:type="spellStart"/>
      <w:r w:rsidRPr="006B578D">
        <w:rPr>
          <w:lang w:val="lv-LV"/>
        </w:rPr>
        <w:t>composition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axle</w:t>
      </w:r>
      <w:proofErr w:type="spellEnd"/>
      <w:r w:rsidRPr="006B578D">
        <w:rPr>
          <w:lang w:val="lv-LV"/>
        </w:rPr>
        <w:t xml:space="preserve"> </w:t>
      </w:r>
      <w:proofErr w:type="spellStart"/>
      <w:r w:rsidRPr="006B578D">
        <w:rPr>
          <w:lang w:val="lv-LV"/>
        </w:rPr>
        <w:t>material</w:t>
      </w:r>
      <w:proofErr w:type="spellEnd"/>
      <w:r w:rsidRPr="006B578D">
        <w:rPr>
          <w:lang w:val="lv-LV"/>
        </w:rPr>
        <w:t xml:space="preserve"> </w:t>
      </w:r>
      <w:proofErr w:type="spellStart"/>
      <w:r w:rsidRPr="006B578D">
        <w:rPr>
          <w:lang w:val="lv-LV"/>
        </w:rPr>
        <w:t>prior</w:t>
      </w:r>
      <w:proofErr w:type="spellEnd"/>
      <w:r w:rsidRPr="006B578D">
        <w:rPr>
          <w:lang w:val="lv-LV"/>
        </w:rPr>
        <w:t xml:space="preserve"> to </w:t>
      </w:r>
      <w:proofErr w:type="spellStart"/>
      <w:r w:rsidRPr="006B578D">
        <w:rPr>
          <w:lang w:val="lv-LV"/>
        </w:rPr>
        <w:t>any</w:t>
      </w:r>
      <w:proofErr w:type="spellEnd"/>
      <w:r w:rsidRPr="006B578D">
        <w:rPr>
          <w:lang w:val="lv-LV"/>
        </w:rPr>
        <w:t xml:space="preserve"> </w:t>
      </w:r>
      <w:proofErr w:type="spellStart"/>
      <w:r w:rsidRPr="006B578D">
        <w:rPr>
          <w:lang w:val="lv-LV"/>
        </w:rPr>
        <w:t>thermal</w:t>
      </w:r>
      <w:proofErr w:type="spellEnd"/>
      <w:r w:rsidRPr="006B578D">
        <w:rPr>
          <w:lang w:val="lv-LV"/>
        </w:rPr>
        <w:t xml:space="preserve"> </w:t>
      </w:r>
      <w:proofErr w:type="spellStart"/>
      <w:r w:rsidRPr="006B578D">
        <w:rPr>
          <w:lang w:val="lv-LV"/>
        </w:rPr>
        <w:t>treatment</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axle</w:t>
      </w:r>
      <w:proofErr w:type="spellEnd"/>
      <w:r w:rsidRPr="006B578D">
        <w:rPr>
          <w:lang w:val="lv-LV"/>
        </w:rPr>
        <w:t xml:space="preserve">; </w:t>
      </w:r>
    </w:p>
    <w:p w14:paraId="39AD3D1B" w14:textId="77777777" w:rsidR="006B578D" w:rsidRPr="006B578D" w:rsidRDefault="006B578D" w:rsidP="006B578D">
      <w:pPr>
        <w:numPr>
          <w:ilvl w:val="0"/>
          <w:numId w:val="19"/>
        </w:numPr>
        <w:rPr>
          <w:lang w:val="lv-LV"/>
        </w:rPr>
      </w:pPr>
      <w:r w:rsidRPr="006B578D">
        <w:rPr>
          <w:lang w:val="lv-LV"/>
        </w:rPr>
        <w:t xml:space="preserve">a </w:t>
      </w:r>
      <w:proofErr w:type="spellStart"/>
      <w:r w:rsidRPr="006B578D">
        <w:rPr>
          <w:lang w:val="lv-LV"/>
        </w:rPr>
        <w:t>description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applied</w:t>
      </w:r>
      <w:proofErr w:type="spellEnd"/>
      <w:r w:rsidRPr="006B578D">
        <w:rPr>
          <w:lang w:val="lv-LV"/>
        </w:rPr>
        <w:t xml:space="preserve"> </w:t>
      </w:r>
      <w:proofErr w:type="spellStart"/>
      <w:r w:rsidRPr="006B578D">
        <w:rPr>
          <w:lang w:val="lv-LV"/>
        </w:rPr>
        <w:t>procedure</w:t>
      </w:r>
      <w:proofErr w:type="spellEnd"/>
      <w:r w:rsidRPr="006B578D">
        <w:rPr>
          <w:lang w:val="lv-LV"/>
        </w:rPr>
        <w:t xml:space="preserve">; </w:t>
      </w:r>
    </w:p>
    <w:p w14:paraId="460E0F9F" w14:textId="77777777" w:rsidR="006B578D" w:rsidRPr="006B578D" w:rsidRDefault="006B578D" w:rsidP="006B578D">
      <w:pPr>
        <w:numPr>
          <w:ilvl w:val="0"/>
          <w:numId w:val="19"/>
        </w:numPr>
        <w:rPr>
          <w:lang w:val="lv-LV"/>
        </w:rPr>
      </w:pPr>
      <w:proofErr w:type="spellStart"/>
      <w:r w:rsidRPr="006B578D">
        <w:rPr>
          <w:lang w:val="lv-LV"/>
        </w:rPr>
        <w:lastRenderedPageBreak/>
        <w:t>confirmation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compliance</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final</w:t>
      </w:r>
      <w:proofErr w:type="spellEnd"/>
      <w:r w:rsidRPr="006B578D">
        <w:rPr>
          <w:lang w:val="lv-LV"/>
        </w:rPr>
        <w:t xml:space="preserve"> </w:t>
      </w:r>
      <w:proofErr w:type="spellStart"/>
      <w:r w:rsidRPr="006B578D">
        <w:rPr>
          <w:lang w:val="lv-LV"/>
        </w:rPr>
        <w:t>geometry</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repaired</w:t>
      </w:r>
      <w:proofErr w:type="spellEnd"/>
      <w:r w:rsidRPr="006B578D">
        <w:rPr>
          <w:lang w:val="lv-LV"/>
        </w:rPr>
        <w:t xml:space="preserve"> </w:t>
      </w:r>
      <w:proofErr w:type="spellStart"/>
      <w:r w:rsidRPr="006B578D">
        <w:rPr>
          <w:lang w:val="lv-LV"/>
        </w:rPr>
        <w:t>functional</w:t>
      </w:r>
      <w:proofErr w:type="spellEnd"/>
      <w:r w:rsidRPr="006B578D">
        <w:rPr>
          <w:lang w:val="lv-LV"/>
        </w:rPr>
        <w:t xml:space="preserve"> </w:t>
      </w:r>
      <w:proofErr w:type="spellStart"/>
      <w:r w:rsidRPr="006B578D">
        <w:rPr>
          <w:lang w:val="lv-LV"/>
        </w:rPr>
        <w:t>surface</w:t>
      </w:r>
      <w:proofErr w:type="spellEnd"/>
      <w:r w:rsidRPr="006B578D">
        <w:rPr>
          <w:lang w:val="lv-LV"/>
        </w:rPr>
        <w:t xml:space="preserve">, </w:t>
      </w:r>
      <w:proofErr w:type="spellStart"/>
      <w:r w:rsidRPr="006B578D">
        <w:rPr>
          <w:lang w:val="lv-LV"/>
        </w:rPr>
        <w:t>ensuring</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possibility</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installation</w:t>
      </w:r>
      <w:proofErr w:type="spellEnd"/>
      <w:r w:rsidRPr="006B578D">
        <w:rPr>
          <w:lang w:val="lv-LV"/>
        </w:rPr>
        <w:t xml:space="preserve"> </w:t>
      </w:r>
      <w:proofErr w:type="spellStart"/>
      <w:r w:rsidRPr="006B578D">
        <w:rPr>
          <w:lang w:val="lv-LV"/>
        </w:rPr>
        <w:t>of</w:t>
      </w:r>
      <w:proofErr w:type="spellEnd"/>
      <w:r w:rsidRPr="006B578D">
        <w:rPr>
          <w:lang w:val="lv-LV"/>
        </w:rPr>
        <w:t xml:space="preserve"> a </w:t>
      </w:r>
      <w:proofErr w:type="spellStart"/>
      <w:r w:rsidRPr="006B578D">
        <w:rPr>
          <w:lang w:val="lv-LV"/>
        </w:rPr>
        <w:t>new</w:t>
      </w:r>
      <w:proofErr w:type="spellEnd"/>
      <w:r w:rsidRPr="006B578D">
        <w:rPr>
          <w:lang w:val="lv-LV"/>
        </w:rPr>
        <w:t xml:space="preserve"> </w:t>
      </w:r>
      <w:proofErr w:type="spellStart"/>
      <w:r w:rsidRPr="006B578D">
        <w:rPr>
          <w:lang w:val="lv-LV"/>
        </w:rPr>
        <w:t>bearing</w:t>
      </w:r>
      <w:proofErr w:type="spellEnd"/>
      <w:r w:rsidRPr="006B578D">
        <w:rPr>
          <w:lang w:val="lv-LV"/>
        </w:rPr>
        <w:t>/</w:t>
      </w:r>
      <w:proofErr w:type="spellStart"/>
      <w:r w:rsidRPr="006B578D">
        <w:rPr>
          <w:lang w:val="lv-LV"/>
        </w:rPr>
        <w:t>component</w:t>
      </w:r>
      <w:proofErr w:type="spellEnd"/>
      <w:r w:rsidRPr="006B578D">
        <w:rPr>
          <w:lang w:val="lv-LV"/>
        </w:rPr>
        <w:t xml:space="preserve">, </w:t>
      </w:r>
      <w:proofErr w:type="spellStart"/>
      <w:r w:rsidRPr="006B578D">
        <w:rPr>
          <w:lang w:val="lv-LV"/>
        </w:rPr>
        <w:t>based</w:t>
      </w:r>
      <w:proofErr w:type="spellEnd"/>
      <w:r w:rsidRPr="006B578D">
        <w:rPr>
          <w:lang w:val="lv-LV"/>
        </w:rPr>
        <w:t xml:space="preserve"> </w:t>
      </w:r>
      <w:proofErr w:type="spellStart"/>
      <w:r w:rsidRPr="006B578D">
        <w:rPr>
          <w:lang w:val="lv-LV"/>
        </w:rPr>
        <w:t>on</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dimensions</w:t>
      </w:r>
      <w:proofErr w:type="spellEnd"/>
      <w:r w:rsidRPr="006B578D">
        <w:rPr>
          <w:lang w:val="lv-LV"/>
        </w:rPr>
        <w:t xml:space="preserve"> </w:t>
      </w:r>
      <w:proofErr w:type="spellStart"/>
      <w:r w:rsidRPr="006B578D">
        <w:rPr>
          <w:lang w:val="lv-LV"/>
        </w:rPr>
        <w:t>and</w:t>
      </w:r>
      <w:proofErr w:type="spellEnd"/>
      <w:r w:rsidRPr="006B578D">
        <w:rPr>
          <w:lang w:val="lv-LV"/>
        </w:rPr>
        <w:t xml:space="preserve"> tolerances </w:t>
      </w:r>
      <w:proofErr w:type="spellStart"/>
      <w:r w:rsidRPr="006B578D">
        <w:rPr>
          <w:lang w:val="lv-LV"/>
        </w:rPr>
        <w:t>specified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drawing</w:t>
      </w:r>
      <w:proofErr w:type="spellEnd"/>
      <w:r w:rsidRPr="006B578D">
        <w:rPr>
          <w:lang w:val="lv-LV"/>
        </w:rPr>
        <w:t xml:space="preserve"> DO535327. </w:t>
      </w:r>
    </w:p>
    <w:p w14:paraId="247A264C" w14:textId="77777777" w:rsidR="006B578D" w:rsidRPr="006B578D" w:rsidRDefault="006B578D" w:rsidP="006B578D">
      <w:pPr>
        <w:rPr>
          <w:lang w:val="lv-LV"/>
        </w:rPr>
      </w:pPr>
      <w:proofErr w:type="spellStart"/>
      <w:r w:rsidRPr="006B578D">
        <w:rPr>
          <w:lang w:val="lv-LV"/>
        </w:rPr>
        <w:t>If</w:t>
      </w:r>
      <w:proofErr w:type="spellEnd"/>
      <w:r w:rsidRPr="006B578D">
        <w:rPr>
          <w:lang w:val="lv-LV"/>
        </w:rPr>
        <w:t xml:space="preserve"> </w:t>
      </w:r>
      <w:proofErr w:type="spellStart"/>
      <w:r w:rsidRPr="006B578D">
        <w:rPr>
          <w:lang w:val="lv-LV"/>
        </w:rPr>
        <w:t>deviations</w:t>
      </w:r>
      <w:proofErr w:type="spellEnd"/>
      <w:r w:rsidRPr="006B578D">
        <w:rPr>
          <w:lang w:val="lv-LV"/>
        </w:rPr>
        <w:t xml:space="preserve"> </w:t>
      </w:r>
      <w:proofErr w:type="spellStart"/>
      <w:r w:rsidRPr="006B578D">
        <w:rPr>
          <w:lang w:val="lv-LV"/>
        </w:rPr>
        <w:t>from</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specified</w:t>
      </w:r>
      <w:proofErr w:type="spellEnd"/>
      <w:r w:rsidRPr="006B578D">
        <w:rPr>
          <w:lang w:val="lv-LV"/>
        </w:rPr>
        <w:t xml:space="preserve"> tolerances </w:t>
      </w:r>
      <w:proofErr w:type="spellStart"/>
      <w:r w:rsidRPr="006B578D">
        <w:rPr>
          <w:lang w:val="lv-LV"/>
        </w:rPr>
        <w:t>are</w:t>
      </w:r>
      <w:proofErr w:type="spellEnd"/>
      <w:r w:rsidRPr="006B578D">
        <w:rPr>
          <w:lang w:val="lv-LV"/>
        </w:rPr>
        <w:t xml:space="preserve"> </w:t>
      </w:r>
      <w:proofErr w:type="spellStart"/>
      <w:r w:rsidRPr="006B578D">
        <w:rPr>
          <w:lang w:val="lv-LV"/>
        </w:rPr>
        <w:t>identified</w:t>
      </w:r>
      <w:proofErr w:type="spellEnd"/>
      <w:r w:rsidRPr="006B578D">
        <w:rPr>
          <w:lang w:val="lv-LV"/>
        </w:rPr>
        <w:t xml:space="preserve"> </w:t>
      </w:r>
      <w:proofErr w:type="spellStart"/>
      <w:r w:rsidRPr="006B578D">
        <w:rPr>
          <w:lang w:val="lv-LV"/>
        </w:rPr>
        <w:t>as</w:t>
      </w:r>
      <w:proofErr w:type="spellEnd"/>
      <w:r w:rsidRPr="006B578D">
        <w:rPr>
          <w:lang w:val="lv-LV"/>
        </w:rPr>
        <w:t xml:space="preserve"> a </w:t>
      </w:r>
      <w:proofErr w:type="spellStart"/>
      <w:r w:rsidRPr="006B578D">
        <w:rPr>
          <w:lang w:val="lv-LV"/>
        </w:rPr>
        <w:t>result</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geometrical</w:t>
      </w:r>
      <w:proofErr w:type="spellEnd"/>
      <w:r w:rsidRPr="006B578D">
        <w:rPr>
          <w:lang w:val="lv-LV"/>
        </w:rPr>
        <w:t xml:space="preserve"> </w:t>
      </w:r>
      <w:proofErr w:type="spellStart"/>
      <w:r w:rsidRPr="006B578D">
        <w:rPr>
          <w:lang w:val="lv-LV"/>
        </w:rPr>
        <w:t>parameter</w:t>
      </w:r>
      <w:proofErr w:type="spellEnd"/>
      <w:r w:rsidRPr="006B578D">
        <w:rPr>
          <w:lang w:val="lv-LV"/>
        </w:rPr>
        <w:t xml:space="preserve"> </w:t>
      </w:r>
      <w:proofErr w:type="spellStart"/>
      <w:r w:rsidRPr="006B578D">
        <w:rPr>
          <w:lang w:val="lv-LV"/>
        </w:rPr>
        <w:t>inspection</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perform</w:t>
      </w:r>
      <w:proofErr w:type="spellEnd"/>
      <w:r w:rsidRPr="006B578D">
        <w:rPr>
          <w:lang w:val="lv-LV"/>
        </w:rPr>
        <w:t xml:space="preserve"> </w:t>
      </w:r>
      <w:proofErr w:type="spellStart"/>
      <w:r w:rsidRPr="006B578D">
        <w:rPr>
          <w:lang w:val="lv-LV"/>
        </w:rPr>
        <w:t>straightening</w:t>
      </w:r>
      <w:proofErr w:type="spellEnd"/>
      <w:r w:rsidRPr="006B578D">
        <w:rPr>
          <w:lang w:val="lv-LV"/>
        </w:rPr>
        <w:t xml:space="preserve">, </w:t>
      </w:r>
      <w:proofErr w:type="spellStart"/>
      <w:r w:rsidRPr="006B578D">
        <w:rPr>
          <w:lang w:val="lv-LV"/>
        </w:rPr>
        <w:t>if</w:t>
      </w:r>
      <w:proofErr w:type="spellEnd"/>
      <w:r w:rsidRPr="006B578D">
        <w:rPr>
          <w:lang w:val="lv-LV"/>
        </w:rPr>
        <w:t xml:space="preserve"> </w:t>
      </w:r>
      <w:proofErr w:type="spellStart"/>
      <w:r w:rsidRPr="006B578D">
        <w:rPr>
          <w:lang w:val="lv-LV"/>
        </w:rPr>
        <w:t>technically</w:t>
      </w:r>
      <w:proofErr w:type="spellEnd"/>
      <w:r w:rsidRPr="006B578D">
        <w:rPr>
          <w:lang w:val="lv-LV"/>
        </w:rPr>
        <w:t xml:space="preserve"> </w:t>
      </w:r>
      <w:proofErr w:type="spellStart"/>
      <w:r w:rsidRPr="006B578D">
        <w:rPr>
          <w:lang w:val="lv-LV"/>
        </w:rPr>
        <w:t>feasible</w:t>
      </w:r>
      <w:proofErr w:type="spellEnd"/>
      <w:r w:rsidRPr="006B578D">
        <w:rPr>
          <w:lang w:val="lv-LV"/>
        </w:rPr>
        <w:t xml:space="preserve">, </w:t>
      </w:r>
      <w:proofErr w:type="spellStart"/>
      <w:r w:rsidRPr="006B578D">
        <w:rPr>
          <w:lang w:val="lv-LV"/>
        </w:rPr>
        <w:t>ensuring</w:t>
      </w:r>
      <w:proofErr w:type="spellEnd"/>
      <w:r w:rsidRPr="006B578D">
        <w:rPr>
          <w:lang w:val="lv-LV"/>
        </w:rPr>
        <w:t xml:space="preserve"> </w:t>
      </w:r>
      <w:proofErr w:type="spellStart"/>
      <w:r w:rsidRPr="006B578D">
        <w:rPr>
          <w:lang w:val="lv-LV"/>
        </w:rPr>
        <w:t>compliance</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dimensions</w:t>
      </w:r>
      <w:proofErr w:type="spellEnd"/>
      <w:r w:rsidRPr="006B578D">
        <w:rPr>
          <w:lang w:val="lv-LV"/>
        </w:rPr>
        <w:t xml:space="preserve"> </w:t>
      </w:r>
      <w:proofErr w:type="spellStart"/>
      <w:r w:rsidRPr="006B578D">
        <w:rPr>
          <w:lang w:val="lv-LV"/>
        </w:rPr>
        <w:t>with</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specified</w:t>
      </w:r>
      <w:proofErr w:type="spellEnd"/>
      <w:r w:rsidRPr="006B578D">
        <w:rPr>
          <w:lang w:val="lv-LV"/>
        </w:rPr>
        <w:t xml:space="preserve"> tolerances.</w:t>
      </w:r>
    </w:p>
    <w:p w14:paraId="7D1BFBC9" w14:textId="77777777" w:rsidR="006B578D" w:rsidRPr="006B578D" w:rsidRDefault="006B578D" w:rsidP="006B578D">
      <w:pPr>
        <w:rPr>
          <w:lang w:val="lv-LV"/>
        </w:rPr>
      </w:pPr>
      <w:proofErr w:type="spellStart"/>
      <w:r w:rsidRPr="006B578D">
        <w:rPr>
          <w:lang w:val="lv-LV"/>
        </w:rPr>
        <w:t>If</w:t>
      </w:r>
      <w:proofErr w:type="spellEnd"/>
      <w:r w:rsidRPr="006B578D">
        <w:rPr>
          <w:lang w:val="lv-LV"/>
        </w:rPr>
        <w:t xml:space="preserve"> </w:t>
      </w:r>
      <w:proofErr w:type="spellStart"/>
      <w:r w:rsidRPr="006B578D">
        <w:rPr>
          <w:lang w:val="lv-LV"/>
        </w:rPr>
        <w:t>defects</w:t>
      </w:r>
      <w:proofErr w:type="spellEnd"/>
      <w:r w:rsidRPr="006B578D">
        <w:rPr>
          <w:lang w:val="lv-LV"/>
        </w:rPr>
        <w:t xml:space="preserve"> </w:t>
      </w:r>
      <w:proofErr w:type="spellStart"/>
      <w:r w:rsidRPr="006B578D">
        <w:rPr>
          <w:lang w:val="lv-LV"/>
        </w:rPr>
        <w:t>are</w:t>
      </w:r>
      <w:proofErr w:type="spellEnd"/>
      <w:r w:rsidRPr="006B578D">
        <w:rPr>
          <w:lang w:val="lv-LV"/>
        </w:rPr>
        <w:t xml:space="preserve"> </w:t>
      </w:r>
      <w:proofErr w:type="spellStart"/>
      <w:r w:rsidRPr="006B578D">
        <w:rPr>
          <w:lang w:val="lv-LV"/>
        </w:rPr>
        <w:t>identified</w:t>
      </w:r>
      <w:proofErr w:type="spellEnd"/>
      <w:r w:rsidRPr="006B578D">
        <w:rPr>
          <w:lang w:val="lv-LV"/>
        </w:rPr>
        <w:t xml:space="preserve"> </w:t>
      </w:r>
      <w:proofErr w:type="spellStart"/>
      <w:r w:rsidRPr="006B578D">
        <w:rPr>
          <w:lang w:val="lv-LV"/>
        </w:rPr>
        <w:t>during</w:t>
      </w:r>
      <w:proofErr w:type="spellEnd"/>
      <w:r w:rsidRPr="006B578D">
        <w:rPr>
          <w:lang w:val="lv-LV"/>
        </w:rPr>
        <w:t xml:space="preserve"> </w:t>
      </w:r>
      <w:proofErr w:type="spellStart"/>
      <w:r w:rsidRPr="006B578D">
        <w:rPr>
          <w:lang w:val="lv-LV"/>
        </w:rPr>
        <w:t>repeated</w:t>
      </w:r>
      <w:proofErr w:type="spellEnd"/>
      <w:r w:rsidRPr="006B578D">
        <w:rPr>
          <w:lang w:val="lv-LV"/>
        </w:rPr>
        <w:t xml:space="preserve"> </w:t>
      </w:r>
      <w:proofErr w:type="spellStart"/>
      <w:r w:rsidRPr="006B578D">
        <w:rPr>
          <w:lang w:val="lv-LV"/>
        </w:rPr>
        <w:t>magnetic</w:t>
      </w:r>
      <w:proofErr w:type="spellEnd"/>
      <w:r w:rsidRPr="006B578D">
        <w:rPr>
          <w:lang w:val="lv-LV"/>
        </w:rPr>
        <w:t xml:space="preserve"> </w:t>
      </w:r>
      <w:proofErr w:type="spellStart"/>
      <w:r w:rsidRPr="006B578D">
        <w:rPr>
          <w:lang w:val="lv-LV"/>
        </w:rPr>
        <w:t>particle</w:t>
      </w:r>
      <w:proofErr w:type="spellEnd"/>
      <w:r w:rsidRPr="006B578D">
        <w:rPr>
          <w:lang w:val="lv-LV"/>
        </w:rPr>
        <w:t xml:space="preserve"> </w:t>
      </w:r>
      <w:proofErr w:type="spellStart"/>
      <w:r w:rsidRPr="006B578D">
        <w:rPr>
          <w:lang w:val="lv-LV"/>
        </w:rPr>
        <w:t>testing</w:t>
      </w:r>
      <w:proofErr w:type="spellEnd"/>
      <w:r w:rsidRPr="006B578D">
        <w:rPr>
          <w:lang w:val="lv-LV"/>
        </w:rPr>
        <w:t xml:space="preserve"> </w:t>
      </w:r>
      <w:proofErr w:type="spellStart"/>
      <w:r w:rsidRPr="006B578D">
        <w:rPr>
          <w:lang w:val="lv-LV"/>
        </w:rPr>
        <w:t>performed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accordance</w:t>
      </w:r>
      <w:proofErr w:type="spellEnd"/>
      <w:r w:rsidRPr="006B578D">
        <w:rPr>
          <w:lang w:val="lv-LV"/>
        </w:rPr>
        <w:t xml:space="preserve"> </w:t>
      </w:r>
      <w:proofErr w:type="spellStart"/>
      <w:r w:rsidRPr="006B578D">
        <w:rPr>
          <w:lang w:val="lv-LV"/>
        </w:rPr>
        <w:t>with</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requirements</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Clause</w:t>
      </w:r>
      <w:proofErr w:type="spellEnd"/>
      <w:r w:rsidRPr="006B578D">
        <w:rPr>
          <w:lang w:val="lv-LV"/>
        </w:rPr>
        <w:t xml:space="preserve"> 2.3, </w:t>
      </w:r>
      <w:proofErr w:type="spellStart"/>
      <w:r w:rsidRPr="006B578D">
        <w:rPr>
          <w:lang w:val="lv-LV"/>
        </w:rPr>
        <w:t>their</w:t>
      </w:r>
      <w:proofErr w:type="spellEnd"/>
      <w:r w:rsidRPr="006B578D">
        <w:rPr>
          <w:lang w:val="lv-LV"/>
        </w:rPr>
        <w:t xml:space="preserve"> </w:t>
      </w:r>
      <w:proofErr w:type="spellStart"/>
      <w:r w:rsidRPr="006B578D">
        <w:rPr>
          <w:lang w:val="lv-LV"/>
        </w:rPr>
        <w:t>technical</w:t>
      </w:r>
      <w:proofErr w:type="spellEnd"/>
      <w:r w:rsidRPr="006B578D">
        <w:rPr>
          <w:lang w:val="lv-LV"/>
        </w:rPr>
        <w:t xml:space="preserve"> </w:t>
      </w:r>
      <w:proofErr w:type="spellStart"/>
      <w:r w:rsidRPr="006B578D">
        <w:rPr>
          <w:lang w:val="lv-LV"/>
        </w:rPr>
        <w:t>assessment</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be</w:t>
      </w:r>
      <w:proofErr w:type="spellEnd"/>
      <w:r w:rsidRPr="006B578D">
        <w:rPr>
          <w:lang w:val="lv-LV"/>
        </w:rPr>
        <w:t xml:space="preserve"> </w:t>
      </w:r>
      <w:proofErr w:type="spellStart"/>
      <w:r w:rsidRPr="006B578D">
        <w:rPr>
          <w:lang w:val="lv-LV"/>
        </w:rPr>
        <w:t>carried</w:t>
      </w:r>
      <w:proofErr w:type="spellEnd"/>
      <w:r w:rsidRPr="006B578D">
        <w:rPr>
          <w:lang w:val="lv-LV"/>
        </w:rPr>
        <w:t xml:space="preserve"> </w:t>
      </w:r>
      <w:proofErr w:type="spellStart"/>
      <w:r w:rsidRPr="006B578D">
        <w:rPr>
          <w:lang w:val="lv-LV"/>
        </w:rPr>
        <w:t>out</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necessary</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be</w:t>
      </w:r>
      <w:proofErr w:type="spellEnd"/>
      <w:r w:rsidRPr="006B578D">
        <w:rPr>
          <w:lang w:val="lv-LV"/>
        </w:rPr>
        <w:t xml:space="preserve"> </w:t>
      </w:r>
      <w:proofErr w:type="spellStart"/>
      <w:r w:rsidRPr="006B578D">
        <w:rPr>
          <w:lang w:val="lv-LV"/>
        </w:rPr>
        <w:t>performed</w:t>
      </w:r>
      <w:proofErr w:type="spellEnd"/>
      <w:r w:rsidRPr="006B578D">
        <w:rPr>
          <w:lang w:val="lv-LV"/>
        </w:rPr>
        <w:t xml:space="preserve"> </w:t>
      </w:r>
      <w:proofErr w:type="spellStart"/>
      <w:r w:rsidRPr="006B578D">
        <w:rPr>
          <w:lang w:val="lv-LV"/>
        </w:rPr>
        <w:t>if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defect</w:t>
      </w:r>
      <w:proofErr w:type="spellEnd"/>
      <w:r w:rsidRPr="006B578D">
        <w:rPr>
          <w:lang w:val="lv-LV"/>
        </w:rPr>
        <w:t xml:space="preserve"> </w:t>
      </w:r>
      <w:proofErr w:type="spellStart"/>
      <w:r w:rsidRPr="006B578D">
        <w:rPr>
          <w:lang w:val="lv-LV"/>
        </w:rPr>
        <w:t>is</w:t>
      </w:r>
      <w:proofErr w:type="spellEnd"/>
      <w:r w:rsidRPr="006B578D">
        <w:rPr>
          <w:lang w:val="lv-LV"/>
        </w:rPr>
        <w:t xml:space="preserve"> </w:t>
      </w:r>
      <w:proofErr w:type="spellStart"/>
      <w:r w:rsidRPr="006B578D">
        <w:rPr>
          <w:lang w:val="lv-LV"/>
        </w:rPr>
        <w:t>potentially</w:t>
      </w:r>
      <w:proofErr w:type="spellEnd"/>
      <w:r w:rsidRPr="006B578D">
        <w:rPr>
          <w:lang w:val="lv-LV"/>
        </w:rPr>
        <w:t xml:space="preserve"> </w:t>
      </w:r>
      <w:proofErr w:type="spellStart"/>
      <w:r w:rsidRPr="006B578D">
        <w:rPr>
          <w:lang w:val="lv-LV"/>
        </w:rPr>
        <w:t>repairable</w:t>
      </w:r>
      <w:proofErr w:type="spellEnd"/>
      <w:r w:rsidRPr="006B578D">
        <w:rPr>
          <w:lang w:val="lv-LV"/>
        </w:rPr>
        <w:t>.</w:t>
      </w:r>
    </w:p>
    <w:p w14:paraId="194CBFC4"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4.3 </w:t>
      </w:r>
      <w:proofErr w:type="spellStart"/>
      <w:r w:rsidRPr="00E15433">
        <w:rPr>
          <w:rFonts w:ascii="Calibri" w:eastAsia="Times New Roman" w:hAnsi="Calibri" w:cs="Times New Roman"/>
          <w:b/>
          <w:sz w:val="26"/>
          <w:szCs w:val="26"/>
          <w:lang w:val="lv-LV" w:eastAsia="lv-LV"/>
        </w:rPr>
        <w:t>Final</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inspections</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after</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repair</w:t>
      </w:r>
      <w:proofErr w:type="spellEnd"/>
    </w:p>
    <w:p w14:paraId="2EC8A688" w14:textId="77777777" w:rsidR="006B578D" w:rsidRPr="006B578D" w:rsidRDefault="006B578D" w:rsidP="006B578D">
      <w:pPr>
        <w:rPr>
          <w:lang w:val="lv-LV"/>
        </w:rPr>
      </w:pPr>
      <w:proofErr w:type="spellStart"/>
      <w:r w:rsidRPr="006B578D">
        <w:rPr>
          <w:lang w:val="lv-LV"/>
        </w:rPr>
        <w:t>After</w:t>
      </w:r>
      <w:proofErr w:type="spellEnd"/>
      <w:r w:rsidRPr="006B578D">
        <w:rPr>
          <w:lang w:val="lv-LV"/>
        </w:rPr>
        <w:t xml:space="preserve"> </w:t>
      </w:r>
      <w:proofErr w:type="spellStart"/>
      <w:r w:rsidRPr="006B578D">
        <w:rPr>
          <w:lang w:val="lv-LV"/>
        </w:rPr>
        <w:t>completion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specified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Clauses</w:t>
      </w:r>
      <w:proofErr w:type="spellEnd"/>
      <w:r w:rsidRPr="006B578D">
        <w:rPr>
          <w:lang w:val="lv-LV"/>
        </w:rPr>
        <w:t xml:space="preserve"> 4.1 </w:t>
      </w:r>
      <w:proofErr w:type="spellStart"/>
      <w:r w:rsidRPr="006B578D">
        <w:rPr>
          <w:lang w:val="lv-LV"/>
        </w:rPr>
        <w:t>and</w:t>
      </w:r>
      <w:proofErr w:type="spellEnd"/>
      <w:r w:rsidRPr="006B578D">
        <w:rPr>
          <w:lang w:val="lv-LV"/>
        </w:rPr>
        <w:t xml:space="preserve"> 4.2, </w:t>
      </w:r>
      <w:proofErr w:type="spellStart"/>
      <w:r w:rsidRPr="006B578D">
        <w:rPr>
          <w:lang w:val="lv-LV"/>
        </w:rPr>
        <w:t>and</w:t>
      </w:r>
      <w:proofErr w:type="spellEnd"/>
      <w:r w:rsidRPr="006B578D">
        <w:rPr>
          <w:lang w:val="lv-LV"/>
        </w:rPr>
        <w:t xml:space="preserve"> </w:t>
      </w:r>
      <w:proofErr w:type="spellStart"/>
      <w:r w:rsidRPr="006B578D">
        <w:rPr>
          <w:lang w:val="lv-LV"/>
        </w:rPr>
        <w:t>prior</w:t>
      </w:r>
      <w:proofErr w:type="spellEnd"/>
      <w:r w:rsidRPr="006B578D">
        <w:rPr>
          <w:lang w:val="lv-LV"/>
        </w:rPr>
        <w:t xml:space="preserve"> to </w:t>
      </w:r>
      <w:proofErr w:type="spellStart"/>
      <w:r w:rsidRPr="006B578D">
        <w:rPr>
          <w:lang w:val="lv-LV"/>
        </w:rPr>
        <w:t>the</w:t>
      </w:r>
      <w:proofErr w:type="spellEnd"/>
      <w:r w:rsidRPr="006B578D">
        <w:rPr>
          <w:lang w:val="lv-LV"/>
        </w:rPr>
        <w:t xml:space="preserve"> </w:t>
      </w:r>
      <w:proofErr w:type="spellStart"/>
      <w:r w:rsidRPr="006B578D">
        <w:rPr>
          <w:lang w:val="lv-LV"/>
        </w:rPr>
        <w:t>application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protective</w:t>
      </w:r>
      <w:proofErr w:type="spellEnd"/>
      <w:r w:rsidRPr="006B578D">
        <w:rPr>
          <w:lang w:val="lv-LV"/>
        </w:rPr>
        <w:t xml:space="preserve"> </w:t>
      </w:r>
      <w:proofErr w:type="spellStart"/>
      <w:r w:rsidRPr="006B578D">
        <w:rPr>
          <w:lang w:val="lv-LV"/>
        </w:rPr>
        <w:t>surface</w:t>
      </w:r>
      <w:proofErr w:type="spellEnd"/>
      <w:r w:rsidRPr="006B578D">
        <w:rPr>
          <w:lang w:val="lv-LV"/>
        </w:rPr>
        <w:t xml:space="preserve"> </w:t>
      </w:r>
      <w:proofErr w:type="spellStart"/>
      <w:r w:rsidRPr="006B578D">
        <w:rPr>
          <w:lang w:val="lv-LV"/>
        </w:rPr>
        <w:t>coatings</w:t>
      </w:r>
      <w:proofErr w:type="spellEnd"/>
      <w:r w:rsidRPr="006B578D">
        <w:rPr>
          <w:lang w:val="lv-LV"/>
        </w:rPr>
        <w:t>:</w:t>
      </w:r>
    </w:p>
    <w:p w14:paraId="62A972EA" w14:textId="77777777" w:rsidR="006B578D" w:rsidRPr="006B578D" w:rsidRDefault="006B578D" w:rsidP="006B578D">
      <w:pPr>
        <w:numPr>
          <w:ilvl w:val="0"/>
          <w:numId w:val="20"/>
        </w:numPr>
        <w:rPr>
          <w:lang w:val="lv-LV"/>
        </w:rPr>
      </w:pPr>
      <w:proofErr w:type="spellStart"/>
      <w:r w:rsidRPr="006B578D">
        <w:rPr>
          <w:lang w:val="lv-LV"/>
        </w:rPr>
        <w:t>repeated</w:t>
      </w:r>
      <w:proofErr w:type="spellEnd"/>
      <w:r w:rsidRPr="006B578D">
        <w:rPr>
          <w:lang w:val="lv-LV"/>
        </w:rPr>
        <w:t xml:space="preserve"> MT </w:t>
      </w:r>
      <w:proofErr w:type="spellStart"/>
      <w:r w:rsidRPr="006B578D">
        <w:rPr>
          <w:lang w:val="lv-LV"/>
        </w:rPr>
        <w:t>inspection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repaired</w:t>
      </w:r>
      <w:proofErr w:type="spellEnd"/>
      <w:r w:rsidRPr="006B578D">
        <w:rPr>
          <w:lang w:val="lv-LV"/>
        </w:rPr>
        <w:t xml:space="preserve"> </w:t>
      </w:r>
      <w:proofErr w:type="spellStart"/>
      <w:r w:rsidRPr="006B578D">
        <w:rPr>
          <w:lang w:val="lv-LV"/>
        </w:rPr>
        <w:t>areas</w:t>
      </w:r>
      <w:proofErr w:type="spellEnd"/>
      <w:r w:rsidRPr="006B578D">
        <w:rPr>
          <w:lang w:val="lv-LV"/>
        </w:rPr>
        <w:t xml:space="preserve"> </w:t>
      </w:r>
      <w:proofErr w:type="spellStart"/>
      <w:r w:rsidRPr="006B578D">
        <w:rPr>
          <w:lang w:val="lv-LV"/>
        </w:rPr>
        <w:t>as</w:t>
      </w:r>
      <w:proofErr w:type="spellEnd"/>
      <w:r w:rsidRPr="006B578D">
        <w:rPr>
          <w:lang w:val="lv-LV"/>
        </w:rPr>
        <w:t xml:space="preserve"> </w:t>
      </w:r>
      <w:proofErr w:type="spellStart"/>
      <w:r w:rsidRPr="006B578D">
        <w:rPr>
          <w:lang w:val="lv-LV"/>
        </w:rPr>
        <w:t>specified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Clause</w:t>
      </w:r>
      <w:proofErr w:type="spellEnd"/>
      <w:r w:rsidRPr="006B578D">
        <w:rPr>
          <w:lang w:val="lv-LV"/>
        </w:rPr>
        <w:t xml:space="preserve"> 3.2; </w:t>
      </w:r>
    </w:p>
    <w:p w14:paraId="19AA6E1A" w14:textId="77777777" w:rsidR="006B578D" w:rsidRPr="006B578D" w:rsidRDefault="006B578D" w:rsidP="006B578D">
      <w:pPr>
        <w:numPr>
          <w:ilvl w:val="0"/>
          <w:numId w:val="20"/>
        </w:numPr>
        <w:rPr>
          <w:lang w:val="lv-LV"/>
        </w:rPr>
      </w:pPr>
      <w:proofErr w:type="spellStart"/>
      <w:r w:rsidRPr="006B578D">
        <w:rPr>
          <w:lang w:val="lv-LV"/>
        </w:rPr>
        <w:t>repeated</w:t>
      </w:r>
      <w:proofErr w:type="spellEnd"/>
      <w:r w:rsidRPr="006B578D">
        <w:rPr>
          <w:lang w:val="lv-LV"/>
        </w:rPr>
        <w:t xml:space="preserve"> </w:t>
      </w:r>
      <w:proofErr w:type="spellStart"/>
      <w:r w:rsidRPr="006B578D">
        <w:rPr>
          <w:lang w:val="lv-LV"/>
        </w:rPr>
        <w:t>geometrical</w:t>
      </w:r>
      <w:proofErr w:type="spellEnd"/>
      <w:r w:rsidRPr="006B578D">
        <w:rPr>
          <w:lang w:val="lv-LV"/>
        </w:rPr>
        <w:t xml:space="preserve"> </w:t>
      </w:r>
      <w:proofErr w:type="spellStart"/>
      <w:r w:rsidRPr="006B578D">
        <w:rPr>
          <w:lang w:val="lv-LV"/>
        </w:rPr>
        <w:t>inspection</w:t>
      </w:r>
      <w:proofErr w:type="spellEnd"/>
      <w:r w:rsidRPr="006B578D">
        <w:rPr>
          <w:lang w:val="lv-LV"/>
        </w:rPr>
        <w:t xml:space="preserve"> </w:t>
      </w:r>
      <w:proofErr w:type="spellStart"/>
      <w:r w:rsidRPr="006B578D">
        <w:rPr>
          <w:lang w:val="lv-LV"/>
        </w:rPr>
        <w:t>as</w:t>
      </w:r>
      <w:proofErr w:type="spellEnd"/>
      <w:r w:rsidRPr="006B578D">
        <w:rPr>
          <w:lang w:val="lv-LV"/>
        </w:rPr>
        <w:t xml:space="preserve"> </w:t>
      </w:r>
      <w:proofErr w:type="spellStart"/>
      <w:r w:rsidRPr="006B578D">
        <w:rPr>
          <w:lang w:val="lv-LV"/>
        </w:rPr>
        <w:t>specified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Clause</w:t>
      </w:r>
      <w:proofErr w:type="spellEnd"/>
      <w:r w:rsidRPr="006B578D">
        <w:rPr>
          <w:lang w:val="lv-LV"/>
        </w:rPr>
        <w:t xml:space="preserve"> 2.2 to </w:t>
      </w:r>
      <w:proofErr w:type="spellStart"/>
      <w:r w:rsidRPr="006B578D">
        <w:rPr>
          <w:lang w:val="lv-LV"/>
        </w:rPr>
        <w:t>confirm</w:t>
      </w:r>
      <w:proofErr w:type="spellEnd"/>
      <w:r w:rsidRPr="006B578D">
        <w:rPr>
          <w:lang w:val="lv-LV"/>
        </w:rPr>
        <w:t xml:space="preserve"> </w:t>
      </w:r>
      <w:proofErr w:type="spellStart"/>
      <w:r w:rsidRPr="006B578D">
        <w:rPr>
          <w:lang w:val="lv-LV"/>
        </w:rPr>
        <w:t>full</w:t>
      </w:r>
      <w:proofErr w:type="spellEnd"/>
      <w:r w:rsidRPr="006B578D">
        <w:rPr>
          <w:lang w:val="lv-LV"/>
        </w:rPr>
        <w:t xml:space="preserve"> </w:t>
      </w:r>
      <w:proofErr w:type="spellStart"/>
      <w:r w:rsidRPr="006B578D">
        <w:rPr>
          <w:lang w:val="lv-LV"/>
        </w:rPr>
        <w:t>compliance</w:t>
      </w:r>
      <w:proofErr w:type="spellEnd"/>
      <w:r w:rsidRPr="006B578D">
        <w:rPr>
          <w:lang w:val="lv-LV"/>
        </w:rPr>
        <w:t xml:space="preserve"> </w:t>
      </w:r>
      <w:proofErr w:type="spellStart"/>
      <w:r w:rsidRPr="006B578D">
        <w:rPr>
          <w:lang w:val="lv-LV"/>
        </w:rPr>
        <w:t>with</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manufacturer’s</w:t>
      </w:r>
      <w:proofErr w:type="spellEnd"/>
      <w:r w:rsidRPr="006B578D">
        <w:rPr>
          <w:lang w:val="lv-LV"/>
        </w:rPr>
        <w:t xml:space="preserve"> </w:t>
      </w:r>
      <w:proofErr w:type="spellStart"/>
      <w:r w:rsidRPr="006B578D">
        <w:rPr>
          <w:lang w:val="lv-LV"/>
        </w:rPr>
        <w:t>drawings</w:t>
      </w:r>
      <w:proofErr w:type="spellEnd"/>
      <w:r w:rsidRPr="006B578D">
        <w:rPr>
          <w:lang w:val="lv-LV"/>
        </w:rPr>
        <w:t xml:space="preserve"> </w:t>
      </w:r>
      <w:proofErr w:type="spellStart"/>
      <w:r w:rsidRPr="006B578D">
        <w:rPr>
          <w:lang w:val="lv-LV"/>
        </w:rPr>
        <w:t>and</w:t>
      </w:r>
      <w:proofErr w:type="spellEnd"/>
      <w:r w:rsidRPr="006B578D">
        <w:rPr>
          <w:lang w:val="lv-LV"/>
        </w:rPr>
        <w:t xml:space="preserve"> tolerances.</w:t>
      </w:r>
    </w:p>
    <w:p w14:paraId="7A30513C" w14:textId="77777777" w:rsidR="00345498" w:rsidRPr="00E15433" w:rsidRDefault="003664C0">
      <w:pPr>
        <w:rPr>
          <w:rFonts w:ascii="Calibri" w:eastAsia="Times New Roman" w:hAnsi="Calibri" w:cs="Times New Roman"/>
          <w:b/>
          <w:sz w:val="26"/>
          <w:szCs w:val="26"/>
          <w:lang w:val="lv-LV" w:eastAsia="lv-LV"/>
        </w:rPr>
      </w:pPr>
      <w:r w:rsidRPr="00E15433">
        <w:rPr>
          <w:rFonts w:ascii="Calibri" w:eastAsia="Times New Roman" w:hAnsi="Calibri" w:cs="Times New Roman"/>
          <w:b/>
          <w:sz w:val="26"/>
          <w:szCs w:val="26"/>
          <w:lang w:val="lv-LV" w:eastAsia="lv-LV"/>
        </w:rPr>
        <w:t xml:space="preserve">4.4 </w:t>
      </w:r>
      <w:proofErr w:type="spellStart"/>
      <w:r w:rsidRPr="00E15433">
        <w:rPr>
          <w:rFonts w:ascii="Calibri" w:eastAsia="Times New Roman" w:hAnsi="Calibri" w:cs="Times New Roman"/>
          <w:b/>
          <w:sz w:val="26"/>
          <w:szCs w:val="26"/>
          <w:lang w:val="lv-LV" w:eastAsia="lv-LV"/>
        </w:rPr>
        <w:t>Surface</w:t>
      </w:r>
      <w:proofErr w:type="spellEnd"/>
      <w:r w:rsidRPr="00E15433">
        <w:rPr>
          <w:rFonts w:ascii="Calibri" w:eastAsia="Times New Roman" w:hAnsi="Calibri" w:cs="Times New Roman"/>
          <w:b/>
          <w:sz w:val="26"/>
          <w:szCs w:val="26"/>
          <w:lang w:val="lv-LV" w:eastAsia="lv-LV"/>
        </w:rPr>
        <w:t xml:space="preserve"> </w:t>
      </w:r>
      <w:proofErr w:type="spellStart"/>
      <w:r w:rsidRPr="00E15433">
        <w:rPr>
          <w:rFonts w:ascii="Calibri" w:eastAsia="Times New Roman" w:hAnsi="Calibri" w:cs="Times New Roman"/>
          <w:b/>
          <w:sz w:val="26"/>
          <w:szCs w:val="26"/>
          <w:lang w:val="lv-LV" w:eastAsia="lv-LV"/>
        </w:rPr>
        <w:t>protection</w:t>
      </w:r>
      <w:proofErr w:type="spellEnd"/>
    </w:p>
    <w:p w14:paraId="3FFF163C" w14:textId="7E6418CD" w:rsidR="00345498" w:rsidRDefault="006B578D">
      <w:r w:rsidRPr="006B578D">
        <w:t>The surface protection process (metallization, priming and painting) shall be carried out in accordance with the Customer’s technical specification No. [1] referred to in Clause 3.2.</w:t>
      </w:r>
    </w:p>
    <w:p w14:paraId="3804C693" w14:textId="77777777" w:rsidR="00345498" w:rsidRPr="006B578D" w:rsidRDefault="003664C0">
      <w:pPr>
        <w:rPr>
          <w:rFonts w:ascii="Calibri" w:eastAsia="Times New Roman" w:hAnsi="Calibri" w:cs="Times New Roman"/>
          <w:b/>
          <w:sz w:val="32"/>
          <w:szCs w:val="32"/>
          <w:lang w:val="lv-LV" w:eastAsia="lv-LV"/>
        </w:rPr>
      </w:pPr>
      <w:r w:rsidRPr="006B578D">
        <w:rPr>
          <w:rFonts w:ascii="Calibri" w:eastAsia="Times New Roman" w:hAnsi="Calibri" w:cs="Times New Roman"/>
          <w:b/>
          <w:sz w:val="32"/>
          <w:szCs w:val="32"/>
          <w:lang w:val="lv-LV" w:eastAsia="lv-LV"/>
        </w:rPr>
        <w:t xml:space="preserve">5. </w:t>
      </w:r>
      <w:proofErr w:type="spellStart"/>
      <w:r w:rsidRPr="006B578D">
        <w:rPr>
          <w:rFonts w:ascii="Calibri" w:eastAsia="Times New Roman" w:hAnsi="Calibri" w:cs="Times New Roman"/>
          <w:b/>
          <w:sz w:val="32"/>
          <w:szCs w:val="32"/>
          <w:lang w:val="lv-LV" w:eastAsia="lv-LV"/>
        </w:rPr>
        <w:t>Documentation</w:t>
      </w:r>
      <w:proofErr w:type="spellEnd"/>
      <w:r w:rsidRPr="006B578D">
        <w:rPr>
          <w:rFonts w:ascii="Calibri" w:eastAsia="Times New Roman" w:hAnsi="Calibri" w:cs="Times New Roman"/>
          <w:b/>
          <w:sz w:val="32"/>
          <w:szCs w:val="32"/>
          <w:lang w:val="lv-LV" w:eastAsia="lv-LV"/>
        </w:rPr>
        <w:t xml:space="preserve"> </w:t>
      </w:r>
      <w:proofErr w:type="spellStart"/>
      <w:r w:rsidRPr="006B578D">
        <w:rPr>
          <w:rFonts w:ascii="Calibri" w:eastAsia="Times New Roman" w:hAnsi="Calibri" w:cs="Times New Roman"/>
          <w:b/>
          <w:sz w:val="32"/>
          <w:szCs w:val="32"/>
          <w:lang w:val="lv-LV" w:eastAsia="lv-LV"/>
        </w:rPr>
        <w:t>and</w:t>
      </w:r>
      <w:proofErr w:type="spellEnd"/>
      <w:r w:rsidRPr="006B578D">
        <w:rPr>
          <w:rFonts w:ascii="Calibri" w:eastAsia="Times New Roman" w:hAnsi="Calibri" w:cs="Times New Roman"/>
          <w:b/>
          <w:sz w:val="32"/>
          <w:szCs w:val="32"/>
          <w:lang w:val="lv-LV" w:eastAsia="lv-LV"/>
        </w:rPr>
        <w:t xml:space="preserve"> </w:t>
      </w:r>
      <w:proofErr w:type="spellStart"/>
      <w:r w:rsidRPr="006B578D">
        <w:rPr>
          <w:rFonts w:ascii="Calibri" w:eastAsia="Times New Roman" w:hAnsi="Calibri" w:cs="Times New Roman"/>
          <w:b/>
          <w:sz w:val="32"/>
          <w:szCs w:val="32"/>
          <w:lang w:val="lv-LV" w:eastAsia="lv-LV"/>
        </w:rPr>
        <w:t>Handover</w:t>
      </w:r>
      <w:proofErr w:type="spellEnd"/>
    </w:p>
    <w:p w14:paraId="653601C7" w14:textId="77777777" w:rsidR="006B578D" w:rsidRPr="006B578D" w:rsidRDefault="006B578D" w:rsidP="006B578D">
      <w:pPr>
        <w:rPr>
          <w:lang w:val="lv-LV"/>
        </w:rPr>
      </w:pPr>
      <w:proofErr w:type="spellStart"/>
      <w:r w:rsidRPr="006B578D">
        <w:rPr>
          <w:lang w:val="lv-LV"/>
        </w:rPr>
        <w:t>Upon</w:t>
      </w:r>
      <w:proofErr w:type="spellEnd"/>
      <w:r w:rsidRPr="006B578D">
        <w:rPr>
          <w:lang w:val="lv-LV"/>
        </w:rPr>
        <w:t xml:space="preserve"> </w:t>
      </w:r>
      <w:proofErr w:type="spellStart"/>
      <w:r w:rsidRPr="006B578D">
        <w:rPr>
          <w:lang w:val="lv-LV"/>
        </w:rPr>
        <w:t>returning</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frames</w:t>
      </w:r>
      <w:proofErr w:type="spellEnd"/>
      <w:r w:rsidRPr="006B578D">
        <w:rPr>
          <w:lang w:val="lv-LV"/>
        </w:rPr>
        <w:t xml:space="preserve"> </w:t>
      </w:r>
      <w:proofErr w:type="spellStart"/>
      <w:r w:rsidRPr="006B578D">
        <w:rPr>
          <w:lang w:val="lv-LV"/>
        </w:rPr>
        <w:t>after</w:t>
      </w:r>
      <w:proofErr w:type="spellEnd"/>
      <w:r w:rsidRPr="006B578D">
        <w:rPr>
          <w:lang w:val="lv-LV"/>
        </w:rPr>
        <w:t xml:space="preserve"> </w:t>
      </w:r>
      <w:proofErr w:type="spellStart"/>
      <w:r w:rsidRPr="006B578D">
        <w:rPr>
          <w:lang w:val="lv-LV"/>
        </w:rPr>
        <w:t>completion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works</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indicate</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delivery</w:t>
      </w:r>
      <w:proofErr w:type="spellEnd"/>
      <w:r w:rsidRPr="006B578D">
        <w:rPr>
          <w:lang w:val="lv-LV"/>
        </w:rPr>
        <w:t xml:space="preserve"> </w:t>
      </w:r>
      <w:proofErr w:type="spellStart"/>
      <w:r w:rsidRPr="006B578D">
        <w:rPr>
          <w:lang w:val="lv-LV"/>
        </w:rPr>
        <w:t>note</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frame</w:t>
      </w:r>
      <w:proofErr w:type="spellEnd"/>
      <w:r w:rsidRPr="006B578D">
        <w:rPr>
          <w:lang w:val="lv-LV"/>
        </w:rPr>
        <w:t xml:space="preserve"> </w:t>
      </w:r>
      <w:proofErr w:type="spellStart"/>
      <w:r w:rsidRPr="006B578D">
        <w:rPr>
          <w:lang w:val="lv-LV"/>
        </w:rPr>
        <w:t>identification</w:t>
      </w:r>
      <w:proofErr w:type="spellEnd"/>
      <w:r w:rsidRPr="006B578D">
        <w:rPr>
          <w:lang w:val="lv-LV"/>
        </w:rPr>
        <w:t xml:space="preserve"> </w:t>
      </w:r>
      <w:proofErr w:type="spellStart"/>
      <w:r w:rsidRPr="006B578D">
        <w:rPr>
          <w:lang w:val="lv-LV"/>
        </w:rPr>
        <w:t>numbers</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defect</w:t>
      </w:r>
      <w:proofErr w:type="spellEnd"/>
      <w:r w:rsidRPr="006B578D">
        <w:rPr>
          <w:lang w:val="lv-LV"/>
        </w:rPr>
        <w:t xml:space="preserve"> </w:t>
      </w:r>
      <w:proofErr w:type="spellStart"/>
      <w:r w:rsidRPr="006B578D">
        <w:rPr>
          <w:lang w:val="lv-LV"/>
        </w:rPr>
        <w:t>category</w:t>
      </w:r>
      <w:proofErr w:type="spellEnd"/>
      <w:r w:rsidRPr="006B578D">
        <w:rPr>
          <w:lang w:val="lv-LV"/>
        </w:rPr>
        <w:t xml:space="preserve"> </w:t>
      </w:r>
      <w:proofErr w:type="spellStart"/>
      <w:r w:rsidRPr="006B578D">
        <w:rPr>
          <w:lang w:val="lv-LV"/>
        </w:rPr>
        <w:t>specified</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Clause</w:t>
      </w:r>
      <w:proofErr w:type="spellEnd"/>
      <w:r w:rsidRPr="006B578D">
        <w:rPr>
          <w:lang w:val="lv-LV"/>
        </w:rPr>
        <w:t xml:space="preserve"> 1.2.</w:t>
      </w:r>
    </w:p>
    <w:p w14:paraId="7FFAB7EC" w14:textId="77777777" w:rsidR="006B578D" w:rsidRPr="006B578D" w:rsidRDefault="006B578D" w:rsidP="006B578D">
      <w:pPr>
        <w:rPr>
          <w:rFonts w:ascii="Calibri" w:eastAsia="Times New Roman" w:hAnsi="Calibri" w:cs="Times New Roman"/>
          <w:b/>
          <w:sz w:val="26"/>
          <w:szCs w:val="26"/>
          <w:lang w:val="lv-LV" w:eastAsia="lv-LV"/>
        </w:rPr>
      </w:pPr>
      <w:r w:rsidRPr="006B578D">
        <w:rPr>
          <w:rFonts w:ascii="Calibri" w:eastAsia="Times New Roman" w:hAnsi="Calibri" w:cs="Times New Roman"/>
          <w:b/>
          <w:sz w:val="26"/>
          <w:szCs w:val="26"/>
          <w:lang w:val="lv-LV" w:eastAsia="lv-LV"/>
        </w:rPr>
        <w:t xml:space="preserve">5.1. Documents to </w:t>
      </w:r>
      <w:proofErr w:type="spellStart"/>
      <w:r w:rsidRPr="006B578D">
        <w:rPr>
          <w:rFonts w:ascii="Calibri" w:eastAsia="Times New Roman" w:hAnsi="Calibri" w:cs="Times New Roman"/>
          <w:b/>
          <w:sz w:val="26"/>
          <w:szCs w:val="26"/>
          <w:lang w:val="lv-LV" w:eastAsia="lv-LV"/>
        </w:rPr>
        <w:t>be</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submitted</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for</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each</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wheelset</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bogie</w:t>
      </w:r>
      <w:proofErr w:type="spellEnd"/>
      <w:r w:rsidRPr="006B578D">
        <w:rPr>
          <w:rFonts w:ascii="Calibri" w:eastAsia="Times New Roman" w:hAnsi="Calibri" w:cs="Times New Roman"/>
          <w:b/>
          <w:sz w:val="26"/>
          <w:szCs w:val="26"/>
          <w:lang w:val="lv-LV" w:eastAsia="lv-LV"/>
        </w:rPr>
        <w:t xml:space="preserve">) </w:t>
      </w:r>
      <w:proofErr w:type="spellStart"/>
      <w:r w:rsidRPr="006B578D">
        <w:rPr>
          <w:rFonts w:ascii="Calibri" w:eastAsia="Times New Roman" w:hAnsi="Calibri" w:cs="Times New Roman"/>
          <w:b/>
          <w:sz w:val="26"/>
          <w:szCs w:val="26"/>
          <w:lang w:val="lv-LV" w:eastAsia="lv-LV"/>
        </w:rPr>
        <w:t>frame</w:t>
      </w:r>
      <w:proofErr w:type="spellEnd"/>
    </w:p>
    <w:p w14:paraId="506ECAED" w14:textId="77777777" w:rsidR="006B578D" w:rsidRPr="006B578D" w:rsidRDefault="006B578D" w:rsidP="006B578D">
      <w:pPr>
        <w:numPr>
          <w:ilvl w:val="0"/>
          <w:numId w:val="21"/>
        </w:numPr>
        <w:rPr>
          <w:lang w:val="lv-LV"/>
        </w:rPr>
      </w:pPr>
      <w:proofErr w:type="spellStart"/>
      <w:r w:rsidRPr="006B578D">
        <w:rPr>
          <w:lang w:val="lv-LV"/>
        </w:rPr>
        <w:t>All</w:t>
      </w:r>
      <w:proofErr w:type="spellEnd"/>
      <w:r w:rsidRPr="006B578D">
        <w:rPr>
          <w:lang w:val="lv-LV"/>
        </w:rPr>
        <w:t xml:space="preserve"> </w:t>
      </w:r>
      <w:proofErr w:type="spellStart"/>
      <w:r w:rsidRPr="006B578D">
        <w:rPr>
          <w:lang w:val="lv-LV"/>
        </w:rPr>
        <w:t>previously</w:t>
      </w:r>
      <w:proofErr w:type="spellEnd"/>
      <w:r w:rsidRPr="006B578D">
        <w:rPr>
          <w:lang w:val="lv-LV"/>
        </w:rPr>
        <w:t xml:space="preserve"> </w:t>
      </w:r>
      <w:proofErr w:type="spellStart"/>
      <w:r w:rsidRPr="006B578D">
        <w:rPr>
          <w:lang w:val="lv-LV"/>
        </w:rPr>
        <w:t>mentioned</w:t>
      </w:r>
      <w:proofErr w:type="spellEnd"/>
      <w:r w:rsidRPr="006B578D">
        <w:rPr>
          <w:lang w:val="lv-LV"/>
        </w:rPr>
        <w:t xml:space="preserve"> </w:t>
      </w:r>
      <w:proofErr w:type="spellStart"/>
      <w:r w:rsidRPr="006B578D">
        <w:rPr>
          <w:lang w:val="lv-LV"/>
        </w:rPr>
        <w:t>inspection</w:t>
      </w:r>
      <w:proofErr w:type="spellEnd"/>
      <w:r w:rsidRPr="006B578D">
        <w:rPr>
          <w:lang w:val="lv-LV"/>
        </w:rPr>
        <w:t xml:space="preserve"> </w:t>
      </w:r>
      <w:proofErr w:type="spellStart"/>
      <w:r w:rsidRPr="006B578D">
        <w:rPr>
          <w:lang w:val="lv-LV"/>
        </w:rPr>
        <w:t>reports</w:t>
      </w:r>
      <w:proofErr w:type="spellEnd"/>
      <w:r w:rsidRPr="006B578D">
        <w:rPr>
          <w:lang w:val="lv-LV"/>
        </w:rPr>
        <w:t xml:space="preserve"> (</w:t>
      </w:r>
      <w:proofErr w:type="spellStart"/>
      <w:r w:rsidRPr="006B578D">
        <w:rPr>
          <w:lang w:val="lv-LV"/>
        </w:rPr>
        <w:t>Clauses</w:t>
      </w:r>
      <w:proofErr w:type="spellEnd"/>
      <w:r w:rsidRPr="006B578D">
        <w:rPr>
          <w:lang w:val="lv-LV"/>
        </w:rPr>
        <w:t xml:space="preserve"> 2.2, 2.3, 4.2 </w:t>
      </w:r>
      <w:proofErr w:type="spellStart"/>
      <w:r w:rsidRPr="006B578D">
        <w:rPr>
          <w:lang w:val="lv-LV"/>
        </w:rPr>
        <w:t>and</w:t>
      </w:r>
      <w:proofErr w:type="spellEnd"/>
      <w:r w:rsidRPr="006B578D">
        <w:rPr>
          <w:lang w:val="lv-LV"/>
        </w:rPr>
        <w:t xml:space="preserve"> 4.3); </w:t>
      </w:r>
    </w:p>
    <w:p w14:paraId="456BB90B" w14:textId="77777777" w:rsidR="006B578D" w:rsidRPr="006B578D" w:rsidRDefault="006B578D" w:rsidP="006B578D">
      <w:pPr>
        <w:numPr>
          <w:ilvl w:val="0"/>
          <w:numId w:val="21"/>
        </w:numPr>
        <w:rPr>
          <w:lang w:val="lv-LV"/>
        </w:rPr>
      </w:pPr>
      <w:proofErr w:type="spellStart"/>
      <w:r w:rsidRPr="006B578D">
        <w:rPr>
          <w:lang w:val="lv-LV"/>
        </w:rPr>
        <w:t>Technical</w:t>
      </w:r>
      <w:proofErr w:type="spellEnd"/>
      <w:r w:rsidRPr="006B578D">
        <w:rPr>
          <w:lang w:val="lv-LV"/>
        </w:rPr>
        <w:t xml:space="preserve"> </w:t>
      </w:r>
      <w:proofErr w:type="spellStart"/>
      <w:r w:rsidRPr="006B578D">
        <w:rPr>
          <w:lang w:val="lv-LV"/>
        </w:rPr>
        <w:t>opinion</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each</w:t>
      </w:r>
      <w:proofErr w:type="spellEnd"/>
      <w:r w:rsidRPr="006B578D">
        <w:rPr>
          <w:lang w:val="lv-LV"/>
        </w:rPr>
        <w:t xml:space="preserve"> </w:t>
      </w:r>
      <w:proofErr w:type="spellStart"/>
      <w:r w:rsidRPr="006B578D">
        <w:rPr>
          <w:lang w:val="lv-LV"/>
        </w:rPr>
        <w:t>frame</w:t>
      </w:r>
      <w:proofErr w:type="spellEnd"/>
      <w:r w:rsidRPr="006B578D">
        <w:rPr>
          <w:lang w:val="lv-LV"/>
        </w:rPr>
        <w:t xml:space="preserve"> (</w:t>
      </w:r>
      <w:proofErr w:type="spellStart"/>
      <w:r w:rsidRPr="006B578D">
        <w:rPr>
          <w:lang w:val="lv-LV"/>
        </w:rPr>
        <w:t>Clause</w:t>
      </w:r>
      <w:proofErr w:type="spellEnd"/>
      <w:r w:rsidRPr="006B578D">
        <w:rPr>
          <w:lang w:val="lv-LV"/>
        </w:rPr>
        <w:t xml:space="preserve"> 2.1); </w:t>
      </w:r>
    </w:p>
    <w:p w14:paraId="50A6B7C2" w14:textId="77777777" w:rsidR="006B578D" w:rsidRPr="006B578D" w:rsidRDefault="006B578D" w:rsidP="006B578D">
      <w:pPr>
        <w:numPr>
          <w:ilvl w:val="0"/>
          <w:numId w:val="21"/>
        </w:numPr>
        <w:rPr>
          <w:lang w:val="lv-LV"/>
        </w:rPr>
      </w:pPr>
      <w:proofErr w:type="spellStart"/>
      <w:r w:rsidRPr="006B578D">
        <w:rPr>
          <w:lang w:val="lv-LV"/>
        </w:rPr>
        <w:t>Description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technology</w:t>
      </w:r>
      <w:proofErr w:type="spellEnd"/>
      <w:r w:rsidRPr="006B578D">
        <w:rPr>
          <w:lang w:val="lv-LV"/>
        </w:rPr>
        <w:t xml:space="preserve"> (</w:t>
      </w:r>
      <w:proofErr w:type="spellStart"/>
      <w:r w:rsidRPr="006B578D">
        <w:rPr>
          <w:lang w:val="lv-LV"/>
        </w:rPr>
        <w:t>if</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has</w:t>
      </w:r>
      <w:proofErr w:type="spellEnd"/>
      <w:r w:rsidRPr="006B578D">
        <w:rPr>
          <w:lang w:val="lv-LV"/>
        </w:rPr>
        <w:t xml:space="preserve"> </w:t>
      </w:r>
      <w:proofErr w:type="spellStart"/>
      <w:r w:rsidRPr="006B578D">
        <w:rPr>
          <w:lang w:val="lv-LV"/>
        </w:rPr>
        <w:t>been</w:t>
      </w:r>
      <w:proofErr w:type="spellEnd"/>
      <w:r w:rsidRPr="006B578D">
        <w:rPr>
          <w:lang w:val="lv-LV"/>
        </w:rPr>
        <w:t xml:space="preserve"> </w:t>
      </w:r>
      <w:proofErr w:type="spellStart"/>
      <w:r w:rsidRPr="006B578D">
        <w:rPr>
          <w:lang w:val="lv-LV"/>
        </w:rPr>
        <w:t>performed</w:t>
      </w:r>
      <w:proofErr w:type="spellEnd"/>
      <w:r w:rsidRPr="006B578D">
        <w:rPr>
          <w:lang w:val="lv-LV"/>
        </w:rPr>
        <w:t xml:space="preserve">); </w:t>
      </w:r>
    </w:p>
    <w:p w14:paraId="26E4625F" w14:textId="77777777" w:rsidR="006B578D" w:rsidRPr="006B578D" w:rsidRDefault="006B578D" w:rsidP="006B578D">
      <w:pPr>
        <w:numPr>
          <w:ilvl w:val="0"/>
          <w:numId w:val="21"/>
        </w:numPr>
        <w:rPr>
          <w:lang w:val="lv-LV"/>
        </w:rPr>
      </w:pPr>
      <w:proofErr w:type="spellStart"/>
      <w:r w:rsidRPr="006B578D">
        <w:rPr>
          <w:lang w:val="lv-LV"/>
        </w:rPr>
        <w:t>Confirmation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assuming</w:t>
      </w:r>
      <w:proofErr w:type="spellEnd"/>
      <w:r w:rsidRPr="006B578D">
        <w:rPr>
          <w:lang w:val="lv-LV"/>
        </w:rPr>
        <w:t xml:space="preserve"> </w:t>
      </w:r>
      <w:proofErr w:type="spellStart"/>
      <w:r w:rsidRPr="006B578D">
        <w:rPr>
          <w:lang w:val="lv-LV"/>
        </w:rPr>
        <w:t>responsibility</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operational</w:t>
      </w:r>
      <w:proofErr w:type="spellEnd"/>
      <w:r w:rsidRPr="006B578D">
        <w:rPr>
          <w:lang w:val="lv-LV"/>
        </w:rPr>
        <w:t xml:space="preserve"> </w:t>
      </w:r>
      <w:proofErr w:type="spellStart"/>
      <w:r w:rsidRPr="006B578D">
        <w:rPr>
          <w:lang w:val="lv-LV"/>
        </w:rPr>
        <w:t>safety</w:t>
      </w:r>
      <w:proofErr w:type="spellEnd"/>
      <w:r w:rsidRPr="006B578D">
        <w:rPr>
          <w:lang w:val="lv-LV"/>
        </w:rPr>
        <w:t>.</w:t>
      </w:r>
    </w:p>
    <w:p w14:paraId="67D2349A" w14:textId="77777777" w:rsidR="00345498" w:rsidRPr="00E15433" w:rsidRDefault="003664C0">
      <w:pPr>
        <w:rPr>
          <w:rFonts w:ascii="Calibri" w:eastAsia="Times New Roman" w:hAnsi="Calibri" w:cs="Times New Roman"/>
          <w:b/>
          <w:sz w:val="32"/>
          <w:szCs w:val="32"/>
          <w:lang w:val="lv-LV" w:eastAsia="lv-LV"/>
        </w:rPr>
      </w:pPr>
      <w:r w:rsidRPr="00E15433">
        <w:rPr>
          <w:rFonts w:ascii="Calibri" w:eastAsia="Times New Roman" w:hAnsi="Calibri" w:cs="Times New Roman"/>
          <w:b/>
          <w:sz w:val="32"/>
          <w:szCs w:val="32"/>
          <w:lang w:val="lv-LV" w:eastAsia="lv-LV"/>
        </w:rPr>
        <w:t xml:space="preserve">7. </w:t>
      </w:r>
      <w:proofErr w:type="spellStart"/>
      <w:r w:rsidRPr="00E15433">
        <w:rPr>
          <w:rFonts w:ascii="Calibri" w:eastAsia="Times New Roman" w:hAnsi="Calibri" w:cs="Times New Roman"/>
          <w:b/>
          <w:sz w:val="32"/>
          <w:szCs w:val="32"/>
          <w:lang w:val="lv-LV" w:eastAsia="lv-LV"/>
        </w:rPr>
        <w:t>Transportation</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and</w:t>
      </w:r>
      <w:proofErr w:type="spellEnd"/>
      <w:r w:rsidRPr="00E15433">
        <w:rPr>
          <w:rFonts w:ascii="Calibri" w:eastAsia="Times New Roman" w:hAnsi="Calibri" w:cs="Times New Roman"/>
          <w:b/>
          <w:sz w:val="32"/>
          <w:szCs w:val="32"/>
          <w:lang w:val="lv-LV" w:eastAsia="lv-LV"/>
        </w:rPr>
        <w:t xml:space="preserve"> </w:t>
      </w:r>
      <w:proofErr w:type="spellStart"/>
      <w:r w:rsidRPr="00E15433">
        <w:rPr>
          <w:rFonts w:ascii="Calibri" w:eastAsia="Times New Roman" w:hAnsi="Calibri" w:cs="Times New Roman"/>
          <w:b/>
          <w:sz w:val="32"/>
          <w:szCs w:val="32"/>
          <w:lang w:val="lv-LV" w:eastAsia="lv-LV"/>
        </w:rPr>
        <w:t>Packaging</w:t>
      </w:r>
      <w:proofErr w:type="spellEnd"/>
    </w:p>
    <w:p w14:paraId="3D3E6E05" w14:textId="7C98305A" w:rsidR="006B578D" w:rsidRPr="006B578D" w:rsidRDefault="006B578D" w:rsidP="006B578D">
      <w:pPr>
        <w:pStyle w:val="ListParagraph"/>
        <w:numPr>
          <w:ilvl w:val="0"/>
          <w:numId w:val="21"/>
        </w:numPr>
        <w:rPr>
          <w:lang w:val="lv-LV"/>
        </w:rPr>
      </w:pP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arrange</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cover</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transportation</w:t>
      </w:r>
      <w:proofErr w:type="spellEnd"/>
      <w:r w:rsidRPr="006B578D">
        <w:rPr>
          <w:lang w:val="lv-LV"/>
        </w:rPr>
        <w:t xml:space="preserve"> </w:t>
      </w:r>
      <w:proofErr w:type="spellStart"/>
      <w:r w:rsidRPr="006B578D">
        <w:rPr>
          <w:lang w:val="lv-LV"/>
        </w:rPr>
        <w:t>costs</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wheelset</w:t>
      </w:r>
      <w:proofErr w:type="spellEnd"/>
      <w:r w:rsidRPr="006B578D">
        <w:rPr>
          <w:lang w:val="lv-LV"/>
        </w:rPr>
        <w:t xml:space="preserve"> (</w:t>
      </w:r>
      <w:proofErr w:type="spellStart"/>
      <w:r w:rsidRPr="006B578D">
        <w:rPr>
          <w:lang w:val="lv-LV"/>
        </w:rPr>
        <w:t>bogie</w:t>
      </w:r>
      <w:proofErr w:type="spellEnd"/>
      <w:r w:rsidRPr="006B578D">
        <w:rPr>
          <w:lang w:val="lv-LV"/>
        </w:rPr>
        <w:t xml:space="preserve">) </w:t>
      </w:r>
      <w:proofErr w:type="spellStart"/>
      <w:r w:rsidRPr="006B578D">
        <w:rPr>
          <w:lang w:val="lv-LV"/>
        </w:rPr>
        <w:t>frames</w:t>
      </w:r>
      <w:proofErr w:type="spellEnd"/>
      <w:r w:rsidRPr="006B578D">
        <w:rPr>
          <w:lang w:val="lv-LV"/>
        </w:rPr>
        <w:t xml:space="preserve"> to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w:t>
      </w:r>
      <w:proofErr w:type="spellStart"/>
      <w:r w:rsidRPr="006B578D">
        <w:rPr>
          <w:lang w:val="lv-LV"/>
        </w:rPr>
        <w:t>location</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delivery</w:t>
      </w:r>
      <w:proofErr w:type="spellEnd"/>
      <w:r w:rsidRPr="006B578D">
        <w:rPr>
          <w:lang w:val="lv-LV"/>
        </w:rPr>
        <w:t xml:space="preserve"> </w:t>
      </w:r>
      <w:proofErr w:type="spellStart"/>
      <w:r w:rsidRPr="006B578D">
        <w:rPr>
          <w:lang w:val="lv-LV"/>
        </w:rPr>
        <w:t>after</w:t>
      </w:r>
      <w:proofErr w:type="spellEnd"/>
      <w:r w:rsidRPr="006B578D">
        <w:rPr>
          <w:lang w:val="lv-LV"/>
        </w:rPr>
        <w:t xml:space="preserve"> </w:t>
      </w:r>
      <w:proofErr w:type="spellStart"/>
      <w:r w:rsidRPr="006B578D">
        <w:rPr>
          <w:lang w:val="lv-LV"/>
        </w:rPr>
        <w:t>completion</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repair</w:t>
      </w:r>
      <w:proofErr w:type="spellEnd"/>
      <w:r w:rsidRPr="006B578D">
        <w:rPr>
          <w:lang w:val="lv-LV"/>
        </w:rPr>
        <w:t xml:space="preserve"> to </w:t>
      </w:r>
      <w:proofErr w:type="spellStart"/>
      <w:r w:rsidRPr="006B578D">
        <w:rPr>
          <w:lang w:val="lv-LV"/>
        </w:rPr>
        <w:lastRenderedPageBreak/>
        <w:t>the</w:t>
      </w:r>
      <w:proofErr w:type="spellEnd"/>
      <w:r w:rsidRPr="006B578D">
        <w:rPr>
          <w:lang w:val="lv-LV"/>
        </w:rPr>
        <w:t xml:space="preserve"> </w:t>
      </w:r>
      <w:proofErr w:type="spellStart"/>
      <w:r w:rsidRPr="006B578D">
        <w:rPr>
          <w:lang w:val="lv-LV"/>
        </w:rPr>
        <w:t>Customer’s</w:t>
      </w:r>
      <w:proofErr w:type="spellEnd"/>
      <w:r w:rsidRPr="006B578D">
        <w:rPr>
          <w:lang w:val="lv-LV"/>
        </w:rPr>
        <w:t xml:space="preserve"> </w:t>
      </w:r>
      <w:proofErr w:type="spellStart"/>
      <w:r w:rsidRPr="006B578D">
        <w:rPr>
          <w:lang w:val="lv-LV"/>
        </w:rPr>
        <w:t>warehouse</w:t>
      </w:r>
      <w:proofErr w:type="spellEnd"/>
      <w:r w:rsidRPr="006B578D">
        <w:rPr>
          <w:lang w:val="lv-LV"/>
        </w:rPr>
        <w:t xml:space="preserve"> </w:t>
      </w:r>
      <w:proofErr w:type="spellStart"/>
      <w:r w:rsidRPr="006B578D">
        <w:rPr>
          <w:lang w:val="lv-LV"/>
        </w:rPr>
        <w:t>at</w:t>
      </w:r>
      <w:proofErr w:type="spellEnd"/>
      <w:r w:rsidRPr="006B578D">
        <w:rPr>
          <w:lang w:val="lv-LV"/>
        </w:rPr>
        <w:t xml:space="preserve"> Vestienas </w:t>
      </w:r>
      <w:proofErr w:type="spellStart"/>
      <w:r w:rsidRPr="006B578D">
        <w:rPr>
          <w:lang w:val="lv-LV"/>
        </w:rPr>
        <w:t>Street</w:t>
      </w:r>
      <w:proofErr w:type="spellEnd"/>
      <w:r w:rsidRPr="006B578D">
        <w:rPr>
          <w:lang w:val="lv-LV"/>
        </w:rPr>
        <w:t xml:space="preserve"> 35, </w:t>
      </w:r>
      <w:proofErr w:type="spellStart"/>
      <w:r w:rsidRPr="006B578D">
        <w:rPr>
          <w:lang w:val="lv-LV"/>
        </w:rPr>
        <w:t>Riga</w:t>
      </w:r>
      <w:proofErr w:type="spellEnd"/>
      <w:r w:rsidRPr="006B578D">
        <w:rPr>
          <w:lang w:val="lv-LV"/>
        </w:rPr>
        <w:t xml:space="preserve">, </w:t>
      </w:r>
      <w:proofErr w:type="spellStart"/>
      <w:r w:rsidRPr="006B578D">
        <w:rPr>
          <w:lang w:val="lv-LV"/>
        </w:rPr>
        <w:t>or</w:t>
      </w:r>
      <w:proofErr w:type="spellEnd"/>
      <w:r w:rsidRPr="006B578D">
        <w:rPr>
          <w:lang w:val="lv-LV"/>
        </w:rPr>
        <w:t xml:space="preserve"> </w:t>
      </w:r>
      <w:proofErr w:type="spellStart"/>
      <w:r w:rsidRPr="006B578D">
        <w:rPr>
          <w:lang w:val="lv-LV"/>
        </w:rPr>
        <w:t>Tram</w:t>
      </w:r>
      <w:proofErr w:type="spellEnd"/>
      <w:r w:rsidRPr="006B578D">
        <w:rPr>
          <w:lang w:val="lv-LV"/>
        </w:rPr>
        <w:t xml:space="preserve"> Depot </w:t>
      </w:r>
      <w:proofErr w:type="spellStart"/>
      <w:r w:rsidRPr="006B578D">
        <w:rPr>
          <w:lang w:val="lv-LV"/>
        </w:rPr>
        <w:t>at</w:t>
      </w:r>
      <w:proofErr w:type="spellEnd"/>
      <w:r w:rsidRPr="006B578D">
        <w:rPr>
          <w:lang w:val="lv-LV"/>
        </w:rPr>
        <w:t xml:space="preserve"> Brīvības </w:t>
      </w:r>
      <w:proofErr w:type="spellStart"/>
      <w:r w:rsidRPr="006B578D">
        <w:rPr>
          <w:lang w:val="lv-LV"/>
        </w:rPr>
        <w:t>Street</w:t>
      </w:r>
      <w:proofErr w:type="spellEnd"/>
      <w:r w:rsidRPr="006B578D">
        <w:rPr>
          <w:lang w:val="lv-LV"/>
        </w:rPr>
        <w:t xml:space="preserve"> 191, </w:t>
      </w:r>
      <w:proofErr w:type="spellStart"/>
      <w:r w:rsidRPr="006B578D">
        <w:rPr>
          <w:lang w:val="lv-LV"/>
        </w:rPr>
        <w:t>Riga</w:t>
      </w:r>
      <w:proofErr w:type="spellEnd"/>
      <w:r w:rsidRPr="006B578D">
        <w:rPr>
          <w:lang w:val="lv-LV"/>
        </w:rPr>
        <w:t xml:space="preserve">. </w:t>
      </w:r>
    </w:p>
    <w:p w14:paraId="5044761E" w14:textId="06E54ED5" w:rsidR="00345498" w:rsidRPr="006B578D" w:rsidRDefault="006B578D" w:rsidP="006B578D">
      <w:pPr>
        <w:pStyle w:val="ListParagraph"/>
        <w:numPr>
          <w:ilvl w:val="0"/>
          <w:numId w:val="21"/>
        </w:numPr>
      </w:pPr>
      <w:proofErr w:type="spellStart"/>
      <w:r w:rsidRPr="006B578D">
        <w:rPr>
          <w:lang w:val="lv-LV"/>
        </w:rPr>
        <w:t>The</w:t>
      </w:r>
      <w:proofErr w:type="spellEnd"/>
      <w:r w:rsidRPr="006B578D">
        <w:rPr>
          <w:lang w:val="lv-LV"/>
        </w:rPr>
        <w:t xml:space="preserve"> </w:t>
      </w:r>
      <w:proofErr w:type="spellStart"/>
      <w:r w:rsidRPr="006B578D">
        <w:rPr>
          <w:lang w:val="lv-LV"/>
        </w:rPr>
        <w:t>Contractor</w:t>
      </w:r>
      <w:proofErr w:type="spellEnd"/>
      <w:r w:rsidRPr="006B578D">
        <w:rPr>
          <w:lang w:val="lv-LV"/>
        </w:rPr>
        <w:t xml:space="preserve"> </w:t>
      </w:r>
      <w:proofErr w:type="spellStart"/>
      <w:r w:rsidRPr="006B578D">
        <w:rPr>
          <w:lang w:val="lv-LV"/>
        </w:rPr>
        <w:t>shall</w:t>
      </w:r>
      <w:proofErr w:type="spellEnd"/>
      <w:r w:rsidRPr="006B578D">
        <w:rPr>
          <w:lang w:val="lv-LV"/>
        </w:rPr>
        <w:t xml:space="preserve"> </w:t>
      </w:r>
      <w:proofErr w:type="spellStart"/>
      <w:r w:rsidRPr="006B578D">
        <w:rPr>
          <w:lang w:val="lv-LV"/>
        </w:rPr>
        <w:t>be</w:t>
      </w:r>
      <w:proofErr w:type="spellEnd"/>
      <w:r w:rsidRPr="006B578D">
        <w:rPr>
          <w:lang w:val="lv-LV"/>
        </w:rPr>
        <w:t xml:space="preserve"> </w:t>
      </w:r>
      <w:proofErr w:type="spellStart"/>
      <w:r w:rsidRPr="006B578D">
        <w:rPr>
          <w:lang w:val="lv-LV"/>
        </w:rPr>
        <w:t>responsible</w:t>
      </w:r>
      <w:proofErr w:type="spellEnd"/>
      <w:r w:rsidRPr="006B578D">
        <w:rPr>
          <w:lang w:val="lv-LV"/>
        </w:rPr>
        <w:t xml:space="preserve"> </w:t>
      </w:r>
      <w:proofErr w:type="spellStart"/>
      <w:r w:rsidRPr="006B578D">
        <w:rPr>
          <w:lang w:val="lv-LV"/>
        </w:rPr>
        <w:t>for</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safe</w:t>
      </w:r>
      <w:proofErr w:type="spellEnd"/>
      <w:r w:rsidRPr="006B578D">
        <w:rPr>
          <w:lang w:val="lv-LV"/>
        </w:rPr>
        <w:t xml:space="preserve"> </w:t>
      </w:r>
      <w:proofErr w:type="spellStart"/>
      <w:r w:rsidRPr="006B578D">
        <w:rPr>
          <w:lang w:val="lv-LV"/>
        </w:rPr>
        <w:t>and</w:t>
      </w:r>
      <w:proofErr w:type="spellEnd"/>
      <w:r w:rsidRPr="006B578D">
        <w:rPr>
          <w:lang w:val="lv-LV"/>
        </w:rPr>
        <w:t xml:space="preserve"> </w:t>
      </w:r>
      <w:proofErr w:type="spellStart"/>
      <w:r w:rsidRPr="006B578D">
        <w:rPr>
          <w:lang w:val="lv-LV"/>
        </w:rPr>
        <w:t>proper</w:t>
      </w:r>
      <w:proofErr w:type="spellEnd"/>
      <w:r w:rsidRPr="006B578D">
        <w:rPr>
          <w:lang w:val="lv-LV"/>
        </w:rPr>
        <w:t xml:space="preserve"> </w:t>
      </w:r>
      <w:proofErr w:type="spellStart"/>
      <w:r w:rsidRPr="006B578D">
        <w:rPr>
          <w:lang w:val="lv-LV"/>
        </w:rPr>
        <w:t>packaging</w:t>
      </w:r>
      <w:proofErr w:type="spellEnd"/>
      <w:r w:rsidRPr="006B578D">
        <w:rPr>
          <w:lang w:val="lv-LV"/>
        </w:rPr>
        <w:t>/</w:t>
      </w:r>
      <w:proofErr w:type="spellStart"/>
      <w:r w:rsidRPr="006B578D">
        <w:rPr>
          <w:lang w:val="lv-LV"/>
        </w:rPr>
        <w:t>securing</w:t>
      </w:r>
      <w:proofErr w:type="spellEnd"/>
      <w:r w:rsidRPr="006B578D">
        <w:rPr>
          <w:lang w:val="lv-LV"/>
        </w:rPr>
        <w:t xml:space="preserve"> </w:t>
      </w:r>
      <w:proofErr w:type="spellStart"/>
      <w:r w:rsidRPr="006B578D">
        <w:rPr>
          <w:lang w:val="lv-LV"/>
        </w:rPr>
        <w:t>of</w:t>
      </w:r>
      <w:proofErr w:type="spellEnd"/>
      <w:r w:rsidRPr="006B578D">
        <w:rPr>
          <w:lang w:val="lv-LV"/>
        </w:rPr>
        <w:t xml:space="preserve"> </w:t>
      </w:r>
      <w:proofErr w:type="spellStart"/>
      <w:r w:rsidRPr="006B578D">
        <w:rPr>
          <w:lang w:val="lv-LV"/>
        </w:rPr>
        <w:t>the</w:t>
      </w:r>
      <w:proofErr w:type="spellEnd"/>
      <w:r w:rsidRPr="006B578D">
        <w:rPr>
          <w:lang w:val="lv-LV"/>
        </w:rPr>
        <w:t xml:space="preserve"> </w:t>
      </w:r>
      <w:proofErr w:type="spellStart"/>
      <w:r w:rsidRPr="006B578D">
        <w:rPr>
          <w:lang w:val="lv-LV"/>
        </w:rPr>
        <w:t>wheelset</w:t>
      </w:r>
      <w:proofErr w:type="spellEnd"/>
      <w:r w:rsidRPr="006B578D">
        <w:rPr>
          <w:lang w:val="lv-LV"/>
        </w:rPr>
        <w:t xml:space="preserve"> (</w:t>
      </w:r>
      <w:proofErr w:type="spellStart"/>
      <w:r w:rsidRPr="006B578D">
        <w:rPr>
          <w:lang w:val="lv-LV"/>
        </w:rPr>
        <w:t>bogie</w:t>
      </w:r>
      <w:proofErr w:type="spellEnd"/>
      <w:r w:rsidRPr="006B578D">
        <w:rPr>
          <w:lang w:val="lv-LV"/>
        </w:rPr>
        <w:t xml:space="preserve">) </w:t>
      </w:r>
      <w:proofErr w:type="spellStart"/>
      <w:r w:rsidRPr="006B578D">
        <w:rPr>
          <w:lang w:val="lv-LV"/>
        </w:rPr>
        <w:t>frames</w:t>
      </w:r>
      <w:proofErr w:type="spellEnd"/>
      <w:r w:rsidRPr="006B578D">
        <w:rPr>
          <w:lang w:val="lv-LV"/>
        </w:rPr>
        <w:t xml:space="preserve"> </w:t>
      </w:r>
      <w:proofErr w:type="spellStart"/>
      <w:r w:rsidRPr="006B578D">
        <w:rPr>
          <w:lang w:val="lv-LV"/>
        </w:rPr>
        <w:t>prior</w:t>
      </w:r>
      <w:proofErr w:type="spellEnd"/>
      <w:r w:rsidRPr="006B578D">
        <w:rPr>
          <w:lang w:val="lv-LV"/>
        </w:rPr>
        <w:t xml:space="preserve"> to </w:t>
      </w:r>
      <w:proofErr w:type="spellStart"/>
      <w:r w:rsidRPr="006B578D">
        <w:rPr>
          <w:lang w:val="lv-LV"/>
        </w:rPr>
        <w:t>their</w:t>
      </w:r>
      <w:proofErr w:type="spellEnd"/>
      <w:r w:rsidRPr="006B578D">
        <w:rPr>
          <w:lang w:val="lv-LV"/>
        </w:rPr>
        <w:t xml:space="preserve"> </w:t>
      </w:r>
      <w:proofErr w:type="spellStart"/>
      <w:r w:rsidRPr="006B578D">
        <w:rPr>
          <w:lang w:val="lv-LV"/>
        </w:rPr>
        <w:t>handover</w:t>
      </w:r>
      <w:proofErr w:type="spellEnd"/>
      <w:r w:rsidRPr="006B578D">
        <w:rPr>
          <w:lang w:val="lv-LV"/>
        </w:rPr>
        <w:t xml:space="preserve"> to </w:t>
      </w:r>
      <w:proofErr w:type="spellStart"/>
      <w:r w:rsidRPr="006B578D">
        <w:rPr>
          <w:lang w:val="lv-LV"/>
        </w:rPr>
        <w:t>the</w:t>
      </w:r>
      <w:proofErr w:type="spellEnd"/>
      <w:r w:rsidRPr="006B578D">
        <w:rPr>
          <w:lang w:val="lv-LV"/>
        </w:rPr>
        <w:t xml:space="preserve"> </w:t>
      </w:r>
      <w:proofErr w:type="spellStart"/>
      <w:r w:rsidRPr="006B578D">
        <w:rPr>
          <w:lang w:val="lv-LV"/>
        </w:rPr>
        <w:t>Customer</w:t>
      </w:r>
      <w:proofErr w:type="spellEnd"/>
      <w:r w:rsidRPr="006B578D">
        <w:rPr>
          <w:lang w:val="lv-LV"/>
        </w:rPr>
        <w:t xml:space="preserve">, </w:t>
      </w:r>
      <w:proofErr w:type="spellStart"/>
      <w:r w:rsidRPr="006B578D">
        <w:rPr>
          <w:lang w:val="lv-LV"/>
        </w:rPr>
        <w:t>in</w:t>
      </w:r>
      <w:proofErr w:type="spellEnd"/>
      <w:r w:rsidRPr="006B578D">
        <w:rPr>
          <w:lang w:val="lv-LV"/>
        </w:rPr>
        <w:t xml:space="preserve"> </w:t>
      </w:r>
      <w:proofErr w:type="spellStart"/>
      <w:r w:rsidRPr="006B578D">
        <w:rPr>
          <w:lang w:val="lv-LV"/>
        </w:rPr>
        <w:t>order</w:t>
      </w:r>
      <w:proofErr w:type="spellEnd"/>
      <w:r w:rsidRPr="006B578D">
        <w:rPr>
          <w:lang w:val="lv-LV"/>
        </w:rPr>
        <w:t xml:space="preserve"> to </w:t>
      </w:r>
      <w:proofErr w:type="spellStart"/>
      <w:r w:rsidRPr="006B578D">
        <w:rPr>
          <w:lang w:val="lv-LV"/>
        </w:rPr>
        <w:t>eliminate</w:t>
      </w:r>
      <w:proofErr w:type="spellEnd"/>
      <w:r w:rsidRPr="006B578D">
        <w:rPr>
          <w:lang w:val="lv-LV"/>
        </w:rPr>
        <w:t xml:space="preserve"> </w:t>
      </w:r>
      <w:proofErr w:type="spellStart"/>
      <w:r w:rsidRPr="006B578D">
        <w:rPr>
          <w:lang w:val="lv-LV"/>
        </w:rPr>
        <w:t>the</w:t>
      </w:r>
      <w:proofErr w:type="spellEnd"/>
      <w:r w:rsidRPr="006B578D">
        <w:rPr>
          <w:lang w:val="lv-LV"/>
        </w:rPr>
        <w:t xml:space="preserve"> risk </w:t>
      </w:r>
      <w:proofErr w:type="spellStart"/>
      <w:r w:rsidRPr="006B578D">
        <w:rPr>
          <w:lang w:val="lv-LV"/>
        </w:rPr>
        <w:t>of</w:t>
      </w:r>
      <w:proofErr w:type="spellEnd"/>
      <w:r w:rsidRPr="006B578D">
        <w:rPr>
          <w:lang w:val="lv-LV"/>
        </w:rPr>
        <w:t xml:space="preserve"> </w:t>
      </w:r>
      <w:proofErr w:type="spellStart"/>
      <w:r w:rsidRPr="006B578D">
        <w:rPr>
          <w:lang w:val="lv-LV"/>
        </w:rPr>
        <w:t>damage</w:t>
      </w:r>
      <w:proofErr w:type="spellEnd"/>
      <w:r w:rsidRPr="006B578D">
        <w:rPr>
          <w:lang w:val="lv-LV"/>
        </w:rPr>
        <w:t xml:space="preserve"> to </w:t>
      </w:r>
      <w:proofErr w:type="spellStart"/>
      <w:r w:rsidRPr="006B578D">
        <w:rPr>
          <w:lang w:val="lv-LV"/>
        </w:rPr>
        <w:t>the</w:t>
      </w:r>
      <w:proofErr w:type="spellEnd"/>
      <w:r w:rsidRPr="006B578D">
        <w:rPr>
          <w:lang w:val="lv-LV"/>
        </w:rPr>
        <w:t xml:space="preserve"> </w:t>
      </w:r>
      <w:proofErr w:type="spellStart"/>
      <w:r w:rsidRPr="006B578D">
        <w:rPr>
          <w:lang w:val="lv-LV"/>
        </w:rPr>
        <w:t>restored</w:t>
      </w:r>
      <w:proofErr w:type="spellEnd"/>
      <w:r w:rsidRPr="006B578D">
        <w:rPr>
          <w:lang w:val="lv-LV"/>
        </w:rPr>
        <w:t xml:space="preserve"> anti-</w:t>
      </w:r>
      <w:proofErr w:type="spellStart"/>
      <w:r w:rsidRPr="006B578D">
        <w:rPr>
          <w:lang w:val="lv-LV"/>
        </w:rPr>
        <w:t>corrosion</w:t>
      </w:r>
      <w:proofErr w:type="spellEnd"/>
      <w:r w:rsidRPr="006B578D">
        <w:rPr>
          <w:lang w:val="lv-LV"/>
        </w:rPr>
        <w:t xml:space="preserve"> </w:t>
      </w:r>
      <w:proofErr w:type="spellStart"/>
      <w:r w:rsidRPr="006B578D">
        <w:rPr>
          <w:lang w:val="lv-LV"/>
        </w:rPr>
        <w:t>coating</w:t>
      </w:r>
      <w:proofErr w:type="spellEnd"/>
      <w:r w:rsidRPr="006B578D">
        <w:rPr>
          <w:lang w:val="lv-LV"/>
        </w:rPr>
        <w:t xml:space="preserve">, </w:t>
      </w:r>
      <w:proofErr w:type="spellStart"/>
      <w:r w:rsidRPr="006B578D">
        <w:rPr>
          <w:lang w:val="lv-LV"/>
        </w:rPr>
        <w:t>paint</w:t>
      </w:r>
      <w:proofErr w:type="spellEnd"/>
      <w:r w:rsidRPr="006B578D">
        <w:rPr>
          <w:lang w:val="lv-LV"/>
        </w:rPr>
        <w:t xml:space="preserve"> </w:t>
      </w:r>
      <w:proofErr w:type="spellStart"/>
      <w:r w:rsidRPr="006B578D">
        <w:rPr>
          <w:lang w:val="lv-LV"/>
        </w:rPr>
        <w:t>coating</w:t>
      </w:r>
      <w:proofErr w:type="spellEnd"/>
      <w:r w:rsidRPr="006B578D">
        <w:rPr>
          <w:lang w:val="lv-LV"/>
        </w:rPr>
        <w:t xml:space="preserve"> </w:t>
      </w:r>
      <w:proofErr w:type="spellStart"/>
      <w:r w:rsidRPr="006B578D">
        <w:rPr>
          <w:lang w:val="lv-LV"/>
        </w:rPr>
        <w:t>or</w:t>
      </w:r>
      <w:proofErr w:type="spellEnd"/>
      <w:r w:rsidRPr="006B578D">
        <w:rPr>
          <w:lang w:val="lv-LV"/>
        </w:rPr>
        <w:t xml:space="preserve"> </w:t>
      </w:r>
      <w:proofErr w:type="spellStart"/>
      <w:r w:rsidRPr="006B578D">
        <w:rPr>
          <w:lang w:val="lv-LV"/>
        </w:rPr>
        <w:t>functional</w:t>
      </w:r>
      <w:proofErr w:type="spellEnd"/>
      <w:r w:rsidRPr="006B578D">
        <w:rPr>
          <w:lang w:val="lv-LV"/>
        </w:rPr>
        <w:t xml:space="preserve"> </w:t>
      </w:r>
      <w:proofErr w:type="spellStart"/>
      <w:r w:rsidRPr="006B578D">
        <w:rPr>
          <w:lang w:val="lv-LV"/>
        </w:rPr>
        <w:t>surfaces</w:t>
      </w:r>
      <w:proofErr w:type="spellEnd"/>
      <w:r w:rsidRPr="006B578D">
        <w:rPr>
          <w:lang w:val="lv-LV"/>
        </w:rPr>
        <w:t>.</w:t>
      </w:r>
    </w:p>
    <w:p w14:paraId="6D743B3B" w14:textId="77777777" w:rsidR="00345498" w:rsidRDefault="003664C0">
      <w:r>
        <w:t>Appendices:</w:t>
      </w:r>
    </w:p>
    <w:p w14:paraId="1F113A93" w14:textId="77777777" w:rsidR="00345498" w:rsidRDefault="003664C0">
      <w:r>
        <w:t>1. Technical Specification for Bogie Frame Inspections</w:t>
      </w:r>
    </w:p>
    <w:p w14:paraId="7300E1DB" w14:textId="77777777" w:rsidR="00345498" w:rsidRDefault="003664C0">
      <w:r>
        <w:t>2. Drawings</w:t>
      </w:r>
    </w:p>
    <w:sectPr w:rsidR="00345498"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BC367" w14:textId="77777777" w:rsidR="002712DA" w:rsidRDefault="002712DA" w:rsidP="00E15433">
      <w:pPr>
        <w:spacing w:after="0" w:line="240" w:lineRule="auto"/>
      </w:pPr>
      <w:r>
        <w:separator/>
      </w:r>
    </w:p>
  </w:endnote>
  <w:endnote w:type="continuationSeparator" w:id="0">
    <w:p w14:paraId="7E24D61B" w14:textId="77777777" w:rsidR="002712DA" w:rsidRDefault="002712DA" w:rsidP="00E1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AEC0D" w14:textId="77777777" w:rsidR="002712DA" w:rsidRDefault="002712DA" w:rsidP="00E15433">
      <w:pPr>
        <w:spacing w:after="0" w:line="240" w:lineRule="auto"/>
      </w:pPr>
      <w:r>
        <w:separator/>
      </w:r>
    </w:p>
  </w:footnote>
  <w:footnote w:type="continuationSeparator" w:id="0">
    <w:p w14:paraId="3F4E2D78" w14:textId="77777777" w:rsidR="002712DA" w:rsidRDefault="002712DA" w:rsidP="00E1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F599" w14:textId="14EA7758" w:rsidR="00E15433" w:rsidRDefault="00E15433" w:rsidP="00E15433">
    <w:pPr>
      <w:pStyle w:val="Header"/>
      <w:jc w:val="right"/>
    </w:pPr>
    <w:r w:rsidRPr="00E15433">
      <w:rPr>
        <w:b/>
        <w:bCs/>
      </w:rPr>
      <w:t>Machine translation</w:t>
    </w:r>
  </w:p>
  <w:p w14:paraId="35ADB4BB" w14:textId="77777777" w:rsidR="00E15433" w:rsidRDefault="00E15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27652A"/>
    <w:multiLevelType w:val="hybridMultilevel"/>
    <w:tmpl w:val="77E4E53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0A5D3CD6"/>
    <w:multiLevelType w:val="hybridMultilevel"/>
    <w:tmpl w:val="E1841D92"/>
    <w:lvl w:ilvl="0" w:tplc="FB741F02">
      <w:numFmt w:val="bullet"/>
      <w:lvlText w:val=""/>
      <w:lvlJc w:val="left"/>
      <w:pPr>
        <w:ind w:left="720" w:hanging="360"/>
      </w:pPr>
      <w:rPr>
        <w:rFonts w:ascii="Cambria" w:eastAsiaTheme="minorEastAsia" w:hAnsi="Cambria"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16917424"/>
    <w:multiLevelType w:val="hybridMultilevel"/>
    <w:tmpl w:val="B4A6CFF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A332314"/>
    <w:multiLevelType w:val="multilevel"/>
    <w:tmpl w:val="C358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4181D"/>
    <w:multiLevelType w:val="hybridMultilevel"/>
    <w:tmpl w:val="9636198C"/>
    <w:lvl w:ilvl="0" w:tplc="0426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4B7811FB"/>
    <w:multiLevelType w:val="hybridMultilevel"/>
    <w:tmpl w:val="0F1622C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59305B20"/>
    <w:multiLevelType w:val="hybridMultilevel"/>
    <w:tmpl w:val="6BCA96E8"/>
    <w:lvl w:ilvl="0" w:tplc="FB741F02">
      <w:numFmt w:val="bullet"/>
      <w:lvlText w:val=""/>
      <w:lvlJc w:val="left"/>
      <w:pPr>
        <w:ind w:left="1080" w:hanging="360"/>
      </w:pPr>
      <w:rPr>
        <w:rFonts w:ascii="Cambria" w:eastAsiaTheme="minorEastAsia" w:hAnsi="Cambria" w:cstheme="minorBidi"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6" w15:restartNumberingAfterBreak="0">
    <w:nsid w:val="6469643F"/>
    <w:multiLevelType w:val="multilevel"/>
    <w:tmpl w:val="19B0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7B216F"/>
    <w:multiLevelType w:val="hybridMultilevel"/>
    <w:tmpl w:val="A596FAE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7E914BC"/>
    <w:multiLevelType w:val="hybridMultilevel"/>
    <w:tmpl w:val="660C60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6FE90EE1"/>
    <w:multiLevelType w:val="multilevel"/>
    <w:tmpl w:val="EAF2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307A60"/>
    <w:multiLevelType w:val="multilevel"/>
    <w:tmpl w:val="FF0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A73DA3"/>
    <w:multiLevelType w:val="multilevel"/>
    <w:tmpl w:val="BAC8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6619308">
    <w:abstractNumId w:val="8"/>
  </w:num>
  <w:num w:numId="2" w16cid:durableId="13390782">
    <w:abstractNumId w:val="6"/>
  </w:num>
  <w:num w:numId="3" w16cid:durableId="245654751">
    <w:abstractNumId w:val="5"/>
  </w:num>
  <w:num w:numId="4" w16cid:durableId="286159745">
    <w:abstractNumId w:val="4"/>
  </w:num>
  <w:num w:numId="5" w16cid:durableId="660932245">
    <w:abstractNumId w:val="7"/>
  </w:num>
  <w:num w:numId="6" w16cid:durableId="890387334">
    <w:abstractNumId w:val="3"/>
  </w:num>
  <w:num w:numId="7" w16cid:durableId="608971387">
    <w:abstractNumId w:val="2"/>
  </w:num>
  <w:num w:numId="8" w16cid:durableId="738865396">
    <w:abstractNumId w:val="1"/>
  </w:num>
  <w:num w:numId="9" w16cid:durableId="848251099">
    <w:abstractNumId w:val="0"/>
  </w:num>
  <w:num w:numId="10" w16cid:durableId="274021458">
    <w:abstractNumId w:val="18"/>
  </w:num>
  <w:num w:numId="11" w16cid:durableId="1730684803">
    <w:abstractNumId w:val="10"/>
  </w:num>
  <w:num w:numId="12" w16cid:durableId="836505098">
    <w:abstractNumId w:val="15"/>
  </w:num>
  <w:num w:numId="13" w16cid:durableId="1344669787">
    <w:abstractNumId w:val="13"/>
  </w:num>
  <w:num w:numId="14" w16cid:durableId="1713384059">
    <w:abstractNumId w:val="17"/>
  </w:num>
  <w:num w:numId="15" w16cid:durableId="213346501">
    <w:abstractNumId w:val="9"/>
  </w:num>
  <w:num w:numId="16" w16cid:durableId="608781943">
    <w:abstractNumId w:val="11"/>
  </w:num>
  <w:num w:numId="17" w16cid:durableId="1412704444">
    <w:abstractNumId w:val="19"/>
  </w:num>
  <w:num w:numId="18" w16cid:durableId="1427649037">
    <w:abstractNumId w:val="16"/>
  </w:num>
  <w:num w:numId="19" w16cid:durableId="1716616861">
    <w:abstractNumId w:val="12"/>
  </w:num>
  <w:num w:numId="20" w16cid:durableId="1110659928">
    <w:abstractNumId w:val="21"/>
  </w:num>
  <w:num w:numId="21" w16cid:durableId="790321014">
    <w:abstractNumId w:val="20"/>
  </w:num>
  <w:num w:numId="22" w16cid:durableId="9904048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07F4"/>
    <w:rsid w:val="000C33CB"/>
    <w:rsid w:val="00115C25"/>
    <w:rsid w:val="0015074B"/>
    <w:rsid w:val="002712DA"/>
    <w:rsid w:val="0029639D"/>
    <w:rsid w:val="002E4493"/>
    <w:rsid w:val="00326F90"/>
    <w:rsid w:val="00330527"/>
    <w:rsid w:val="00345498"/>
    <w:rsid w:val="003664C0"/>
    <w:rsid w:val="004C3EEA"/>
    <w:rsid w:val="006B578D"/>
    <w:rsid w:val="00930BDF"/>
    <w:rsid w:val="00AA1D8D"/>
    <w:rsid w:val="00B47730"/>
    <w:rsid w:val="00BF0F4E"/>
    <w:rsid w:val="00CB0664"/>
    <w:rsid w:val="00E15433"/>
    <w:rsid w:val="00E5169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DF363245-B867-4001-80F3-51508E341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6552</Words>
  <Characters>3736</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Nataļja Vjatkina</dc:creator>
  <cp:keywords/>
  <dc:description>generated by python-docx</dc:description>
  <cp:lastModifiedBy>Nataļja Vjatkina</cp:lastModifiedBy>
  <cp:revision>6</cp:revision>
  <dcterms:created xsi:type="dcterms:W3CDTF">2026-07-30T07:25:00Z</dcterms:created>
  <dcterms:modified xsi:type="dcterms:W3CDTF">2026-07-31T05:44:00Z</dcterms:modified>
  <cp:category/>
</cp:coreProperties>
</file>